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70F8C" w14:textId="7C14F2FB" w:rsidR="00416475" w:rsidRPr="00EC3D01" w:rsidRDefault="00921FD6">
      <w:pPr>
        <w:spacing w:after="0"/>
        <w:ind w:left="176"/>
        <w:jc w:val="both"/>
        <w:rPr>
          <w:rStyle w:val="14"/>
          <w:b/>
          <w:sz w:val="24"/>
          <w:szCs w:val="24"/>
        </w:rPr>
      </w:pPr>
      <w:r w:rsidRPr="00EC3D01">
        <w:rPr>
          <w:rStyle w:val="14"/>
          <w:b/>
          <w:sz w:val="24"/>
          <w:szCs w:val="24"/>
        </w:rPr>
        <w:t xml:space="preserve">TRƯỜNG THCS </w:t>
      </w:r>
      <w:r w:rsidR="00416475" w:rsidRPr="00EC3D01">
        <w:rPr>
          <w:rStyle w:val="14"/>
          <w:b/>
          <w:sz w:val="24"/>
          <w:szCs w:val="24"/>
        </w:rPr>
        <w:t xml:space="preserve">THƯỢNG THANH                 </w:t>
      </w:r>
      <w:r w:rsidR="00F827F1">
        <w:rPr>
          <w:rStyle w:val="14"/>
          <w:b/>
          <w:sz w:val="24"/>
          <w:szCs w:val="24"/>
          <w:lang w:val="vi-VN"/>
        </w:rPr>
        <w:t xml:space="preserve">   </w:t>
      </w:r>
      <w:r w:rsidRPr="00EC3D01">
        <w:rPr>
          <w:rStyle w:val="14"/>
          <w:b/>
          <w:sz w:val="24"/>
          <w:szCs w:val="24"/>
        </w:rPr>
        <w:t>ĐỀ CƯƠNG ÔN TẬP GIỮA KÌ</w:t>
      </w:r>
      <w:r w:rsidR="00416475" w:rsidRPr="00EC3D01">
        <w:rPr>
          <w:rStyle w:val="14"/>
          <w:b/>
          <w:sz w:val="24"/>
          <w:szCs w:val="24"/>
        </w:rPr>
        <w:t xml:space="preserve"> </w:t>
      </w:r>
      <w:r w:rsidRPr="00EC3D01">
        <w:rPr>
          <w:rStyle w:val="14"/>
          <w:b/>
          <w:sz w:val="24"/>
          <w:szCs w:val="24"/>
        </w:rPr>
        <w:t xml:space="preserve">I </w:t>
      </w:r>
    </w:p>
    <w:p w14:paraId="41CA944E" w14:textId="224C55AF" w:rsidR="00921FD6" w:rsidRPr="00F827F1" w:rsidRDefault="00416475" w:rsidP="00921FD6">
      <w:pPr>
        <w:spacing w:after="0"/>
        <w:ind w:left="176"/>
        <w:jc w:val="both"/>
        <w:rPr>
          <w:rStyle w:val="14"/>
          <w:b/>
          <w:bCs/>
          <w:sz w:val="24"/>
          <w:szCs w:val="24"/>
          <w:lang w:val="vi-VN"/>
        </w:rPr>
      </w:pPr>
      <w:r w:rsidRPr="00EC3D01">
        <w:rPr>
          <w:rStyle w:val="14"/>
          <w:b/>
          <w:sz w:val="24"/>
          <w:szCs w:val="24"/>
        </w:rPr>
        <w:t xml:space="preserve">        </w:t>
      </w:r>
      <w:r w:rsidR="00F827F1" w:rsidRPr="00F827F1">
        <w:rPr>
          <w:rStyle w:val="14"/>
          <w:b/>
          <w:bCs/>
          <w:sz w:val="24"/>
          <w:szCs w:val="24"/>
        </w:rPr>
        <w:t>NĂM HỌC 202</w:t>
      </w:r>
      <w:r w:rsidR="000C1454">
        <w:rPr>
          <w:rStyle w:val="14"/>
          <w:b/>
          <w:bCs/>
          <w:sz w:val="24"/>
          <w:szCs w:val="24"/>
        </w:rPr>
        <w:t>5</w:t>
      </w:r>
      <w:r w:rsidR="00F827F1" w:rsidRPr="00F827F1">
        <w:rPr>
          <w:rStyle w:val="14"/>
          <w:b/>
          <w:bCs/>
          <w:sz w:val="24"/>
          <w:szCs w:val="24"/>
        </w:rPr>
        <w:t>-202</w:t>
      </w:r>
      <w:r w:rsidR="000C1454">
        <w:rPr>
          <w:rStyle w:val="14"/>
          <w:b/>
          <w:bCs/>
          <w:sz w:val="24"/>
          <w:szCs w:val="24"/>
        </w:rPr>
        <w:t>6</w:t>
      </w:r>
      <w:r w:rsidRPr="00F827F1">
        <w:rPr>
          <w:rStyle w:val="14"/>
          <w:b/>
          <w:bCs/>
          <w:sz w:val="24"/>
          <w:szCs w:val="24"/>
        </w:rPr>
        <w:t xml:space="preserve">                                                       </w:t>
      </w:r>
      <w:r w:rsidR="007823E2" w:rsidRPr="00F827F1">
        <w:rPr>
          <w:rStyle w:val="14"/>
          <w:b/>
          <w:bCs/>
          <w:sz w:val="24"/>
          <w:szCs w:val="24"/>
          <w:lang w:val="vi-VN"/>
        </w:rPr>
        <w:t xml:space="preserve">    </w:t>
      </w:r>
      <w:r w:rsidRPr="00F827F1">
        <w:rPr>
          <w:rStyle w:val="14"/>
          <w:b/>
          <w:bCs/>
          <w:sz w:val="24"/>
          <w:szCs w:val="24"/>
        </w:rPr>
        <w:t>MÔN TOÁN 9</w:t>
      </w:r>
    </w:p>
    <w:p w14:paraId="614F1C86" w14:textId="22104D3B" w:rsidR="00DB4A02" w:rsidRPr="00F827F1" w:rsidRDefault="00416475" w:rsidP="00F827F1">
      <w:pPr>
        <w:spacing w:after="0"/>
        <w:jc w:val="both"/>
        <w:rPr>
          <w:sz w:val="24"/>
          <w:szCs w:val="24"/>
        </w:rPr>
      </w:pPr>
      <w:r w:rsidRPr="00EC3D01">
        <w:rPr>
          <w:rStyle w:val="14"/>
          <w:b/>
          <w:bCs/>
          <w:sz w:val="24"/>
          <w:szCs w:val="24"/>
        </w:rPr>
        <w:t xml:space="preserve"> I. NỘI DUNG ÔN TẬP</w:t>
      </w:r>
    </w:p>
    <w:p w14:paraId="2DBC0FD3" w14:textId="4BAE7AB0" w:rsidR="00DB4A02" w:rsidRPr="00EC3D01" w:rsidRDefault="00000000" w:rsidP="007823E2">
      <w:pPr>
        <w:tabs>
          <w:tab w:val="left" w:pos="114"/>
        </w:tabs>
        <w:spacing w:after="0"/>
        <w:rPr>
          <w:sz w:val="24"/>
          <w:szCs w:val="24"/>
        </w:rPr>
      </w:pPr>
      <w:r w:rsidRPr="00EC3D01">
        <w:rPr>
          <w:sz w:val="24"/>
          <w:szCs w:val="24"/>
        </w:rPr>
        <w:tab/>
      </w:r>
      <w:r w:rsidRPr="00EC3D01">
        <w:rPr>
          <w:rStyle w:val="14"/>
          <w:b/>
          <w:bCs/>
          <w:sz w:val="24"/>
          <w:szCs w:val="24"/>
        </w:rPr>
        <w:t xml:space="preserve">* ĐẠI </w:t>
      </w:r>
      <w:r w:rsidR="007823E2" w:rsidRPr="00EC3D01">
        <w:rPr>
          <w:rStyle w:val="14"/>
          <w:b/>
          <w:bCs/>
          <w:sz w:val="24"/>
          <w:szCs w:val="24"/>
        </w:rPr>
        <w:t>SỐ</w:t>
      </w:r>
      <w:r w:rsidR="007823E2" w:rsidRPr="00EC3D01">
        <w:rPr>
          <w:rStyle w:val="14"/>
          <w:b/>
          <w:bCs/>
          <w:sz w:val="24"/>
          <w:szCs w:val="24"/>
          <w:lang w:val="vi-VN"/>
        </w:rPr>
        <w:t>:</w:t>
      </w:r>
      <w:r w:rsidR="007823E2" w:rsidRPr="00EC3D01">
        <w:rPr>
          <w:rStyle w:val="14"/>
          <w:sz w:val="24"/>
          <w:szCs w:val="24"/>
          <w:lang w:val="vi-VN"/>
        </w:rPr>
        <w:t xml:space="preserve"> </w:t>
      </w:r>
      <w:proofErr w:type="spellStart"/>
      <w:r w:rsidRPr="00EC3D01">
        <w:rPr>
          <w:rStyle w:val="14"/>
          <w:sz w:val="24"/>
          <w:szCs w:val="24"/>
        </w:rPr>
        <w:t>Ôn</w:t>
      </w:r>
      <w:proofErr w:type="spellEnd"/>
      <w:r w:rsidRPr="00EC3D01">
        <w:rPr>
          <w:rStyle w:val="14"/>
          <w:sz w:val="24"/>
          <w:szCs w:val="24"/>
        </w:rPr>
        <w:t xml:space="preserve"> </w:t>
      </w:r>
      <w:proofErr w:type="spellStart"/>
      <w:r w:rsidRPr="00EC3D01">
        <w:rPr>
          <w:rStyle w:val="14"/>
          <w:sz w:val="24"/>
          <w:szCs w:val="24"/>
        </w:rPr>
        <w:t>tập</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kiến</w:t>
      </w:r>
      <w:proofErr w:type="spellEnd"/>
      <w:r w:rsidRPr="00EC3D01">
        <w:rPr>
          <w:rStyle w:val="14"/>
          <w:sz w:val="24"/>
          <w:szCs w:val="24"/>
        </w:rPr>
        <w:t xml:space="preserve"> </w:t>
      </w:r>
      <w:proofErr w:type="spellStart"/>
      <w:r w:rsidRPr="00EC3D01">
        <w:rPr>
          <w:rStyle w:val="14"/>
          <w:sz w:val="24"/>
          <w:szCs w:val="24"/>
        </w:rPr>
        <w:t>thức</w:t>
      </w:r>
      <w:proofErr w:type="spellEnd"/>
      <w:r w:rsidRPr="00EC3D01">
        <w:rPr>
          <w:rStyle w:val="14"/>
          <w:sz w:val="24"/>
          <w:szCs w:val="24"/>
        </w:rPr>
        <w:t xml:space="preserve"> </w:t>
      </w:r>
      <w:proofErr w:type="spellStart"/>
      <w:r w:rsidRPr="00EC3D01">
        <w:rPr>
          <w:rStyle w:val="14"/>
          <w:sz w:val="24"/>
          <w:szCs w:val="24"/>
        </w:rPr>
        <w:t>về</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007823E2" w:rsidRPr="00EC3D01">
        <w:rPr>
          <w:rStyle w:val="14"/>
          <w:sz w:val="24"/>
          <w:szCs w:val="24"/>
        </w:rPr>
        <w:t>trình</w:t>
      </w:r>
      <w:proofErr w:type="spellEnd"/>
      <w:r w:rsidR="007823E2" w:rsidRPr="00EC3D01">
        <w:rPr>
          <w:rStyle w:val="14"/>
          <w:sz w:val="24"/>
          <w:szCs w:val="24"/>
          <w:lang w:val="vi-VN"/>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Pr="00EC3D01">
        <w:rPr>
          <w:rStyle w:val="14"/>
          <w:sz w:val="24"/>
          <w:szCs w:val="24"/>
        </w:rPr>
        <w:t>pháp</w:t>
      </w:r>
      <w:proofErr w:type="spellEnd"/>
      <w:r w:rsidRPr="00EC3D01">
        <w:rPr>
          <w:rStyle w:val="14"/>
          <w:sz w:val="24"/>
          <w:szCs w:val="24"/>
        </w:rPr>
        <w:t xml:space="preserve"> </w:t>
      </w:r>
      <w:proofErr w:type="spellStart"/>
      <w:r w:rsidRPr="00EC3D01">
        <w:rPr>
          <w:rStyle w:val="14"/>
          <w:sz w:val="24"/>
          <w:szCs w:val="24"/>
        </w:rPr>
        <w:t>giải</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007823E2" w:rsidRPr="00EC3D01">
        <w:rPr>
          <w:rStyle w:val="14"/>
          <w:sz w:val="24"/>
          <w:szCs w:val="24"/>
        </w:rPr>
        <w:t>trình</w:t>
      </w:r>
      <w:proofErr w:type="spellEnd"/>
      <w:r w:rsidR="007823E2" w:rsidRPr="00EC3D01">
        <w:rPr>
          <w:rStyle w:val="14"/>
          <w:sz w:val="24"/>
          <w:szCs w:val="24"/>
          <w:lang w:val="vi-VN"/>
        </w:rPr>
        <w:t xml:space="preserve">, </w:t>
      </w:r>
      <w:proofErr w:type="spellStart"/>
      <w:r w:rsidRPr="00EC3D01">
        <w:rPr>
          <w:rStyle w:val="14"/>
          <w:sz w:val="24"/>
          <w:szCs w:val="24"/>
        </w:rPr>
        <w:t>giải</w:t>
      </w:r>
      <w:proofErr w:type="spellEnd"/>
      <w:r w:rsidRPr="00EC3D01">
        <w:rPr>
          <w:rStyle w:val="14"/>
          <w:sz w:val="24"/>
          <w:szCs w:val="24"/>
        </w:rPr>
        <w:t xml:space="preserve"> </w:t>
      </w:r>
      <w:proofErr w:type="spellStart"/>
      <w:r w:rsidRPr="00EC3D01">
        <w:rPr>
          <w:rStyle w:val="14"/>
          <w:sz w:val="24"/>
          <w:szCs w:val="24"/>
        </w:rPr>
        <w:t>toán</w:t>
      </w:r>
      <w:proofErr w:type="spellEnd"/>
      <w:r w:rsidRPr="00EC3D01">
        <w:rPr>
          <w:rStyle w:val="14"/>
          <w:sz w:val="24"/>
          <w:szCs w:val="24"/>
        </w:rPr>
        <w:t xml:space="preserve"> </w:t>
      </w:r>
      <w:proofErr w:type="spellStart"/>
      <w:r w:rsidRPr="00EC3D01">
        <w:rPr>
          <w:rStyle w:val="14"/>
          <w:sz w:val="24"/>
          <w:szCs w:val="24"/>
        </w:rPr>
        <w:t>bằng</w:t>
      </w:r>
      <w:proofErr w:type="spellEnd"/>
      <w:r w:rsidRPr="00EC3D01">
        <w:rPr>
          <w:rStyle w:val="14"/>
          <w:sz w:val="24"/>
          <w:szCs w:val="24"/>
        </w:rPr>
        <w:t xml:space="preserve"> </w:t>
      </w:r>
      <w:proofErr w:type="spellStart"/>
      <w:r w:rsidRPr="00EC3D01">
        <w:rPr>
          <w:rStyle w:val="14"/>
          <w:sz w:val="24"/>
          <w:szCs w:val="24"/>
        </w:rPr>
        <w:t>cách</w:t>
      </w:r>
      <w:proofErr w:type="spellEnd"/>
      <w:r w:rsidRPr="00EC3D01">
        <w:rPr>
          <w:rStyle w:val="14"/>
          <w:sz w:val="24"/>
          <w:szCs w:val="24"/>
        </w:rPr>
        <w:t xml:space="preserve"> </w:t>
      </w:r>
      <w:proofErr w:type="spellStart"/>
      <w:r w:rsidRPr="00EC3D01">
        <w:rPr>
          <w:rStyle w:val="14"/>
          <w:sz w:val="24"/>
          <w:szCs w:val="24"/>
        </w:rPr>
        <w:t>lập</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007823E2" w:rsidRPr="00EC3D01">
        <w:rPr>
          <w:rStyle w:val="14"/>
          <w:sz w:val="24"/>
          <w:szCs w:val="24"/>
        </w:rPr>
        <w:t>trình</w:t>
      </w:r>
      <w:proofErr w:type="spellEnd"/>
      <w:r w:rsidR="007823E2" w:rsidRPr="00EC3D01">
        <w:rPr>
          <w:rStyle w:val="14"/>
          <w:sz w:val="24"/>
          <w:szCs w:val="24"/>
          <w:lang w:val="vi-VN"/>
        </w:rPr>
        <w:t xml:space="preserve">; </w:t>
      </w:r>
      <w:proofErr w:type="spellStart"/>
      <w:r w:rsidRPr="00EC3D01">
        <w:rPr>
          <w:rStyle w:val="14"/>
          <w:sz w:val="24"/>
          <w:szCs w:val="24"/>
        </w:rPr>
        <w:t>giải</w:t>
      </w:r>
      <w:proofErr w:type="spellEnd"/>
      <w:r w:rsidR="007823E2" w:rsidRPr="00EC3D01">
        <w:rPr>
          <w:rStyle w:val="14"/>
          <w:sz w:val="24"/>
          <w:szCs w:val="24"/>
          <w:lang w:val="vi-VN"/>
        </w:rPr>
        <w:t xml:space="preserve"> p</w:t>
      </w:r>
      <w:proofErr w:type="spellStart"/>
      <w:r w:rsidRPr="00EC3D01">
        <w:rPr>
          <w:rStyle w:val="14"/>
          <w:sz w:val="24"/>
          <w:szCs w:val="24"/>
        </w:rPr>
        <w:t>hương</w:t>
      </w:r>
      <w:proofErr w:type="spellEnd"/>
      <w:r w:rsidRPr="00EC3D01">
        <w:rPr>
          <w:rStyle w:val="14"/>
          <w:sz w:val="24"/>
          <w:szCs w:val="24"/>
        </w:rPr>
        <w:t xml:space="preserve"> </w:t>
      </w:r>
      <w:proofErr w:type="spellStart"/>
      <w:r w:rsidRPr="00EC3D01">
        <w:rPr>
          <w:rStyle w:val="14"/>
          <w:sz w:val="24"/>
          <w:szCs w:val="24"/>
        </w:rPr>
        <w:t>trình</w:t>
      </w:r>
      <w:proofErr w:type="spellEnd"/>
      <w:r w:rsidRPr="00EC3D01">
        <w:rPr>
          <w:rStyle w:val="14"/>
          <w:sz w:val="24"/>
          <w:szCs w:val="24"/>
        </w:rPr>
        <w:t xml:space="preserve"> </w:t>
      </w:r>
      <w:proofErr w:type="spellStart"/>
      <w:r w:rsidRPr="00EC3D01">
        <w:rPr>
          <w:rStyle w:val="14"/>
          <w:sz w:val="24"/>
          <w:szCs w:val="24"/>
        </w:rPr>
        <w:t>tích</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Pr="00EC3D01">
        <w:rPr>
          <w:rStyle w:val="14"/>
          <w:sz w:val="24"/>
          <w:szCs w:val="24"/>
        </w:rPr>
        <w:t>trình</w:t>
      </w:r>
      <w:proofErr w:type="spellEnd"/>
      <w:r w:rsidRPr="00EC3D01">
        <w:rPr>
          <w:rStyle w:val="14"/>
          <w:sz w:val="24"/>
          <w:szCs w:val="24"/>
        </w:rPr>
        <w:t xml:space="preserve"> </w:t>
      </w:r>
      <w:proofErr w:type="spellStart"/>
      <w:r w:rsidRPr="00EC3D01">
        <w:rPr>
          <w:rStyle w:val="14"/>
          <w:sz w:val="24"/>
          <w:szCs w:val="24"/>
        </w:rPr>
        <w:t>chứa</w:t>
      </w:r>
      <w:proofErr w:type="spellEnd"/>
      <w:r w:rsidRPr="00EC3D01">
        <w:rPr>
          <w:rStyle w:val="14"/>
          <w:sz w:val="24"/>
          <w:szCs w:val="24"/>
        </w:rPr>
        <w:t xml:space="preserve"> </w:t>
      </w:r>
      <w:proofErr w:type="spellStart"/>
      <w:r w:rsidRPr="00EC3D01">
        <w:rPr>
          <w:rStyle w:val="14"/>
          <w:sz w:val="24"/>
          <w:szCs w:val="24"/>
        </w:rPr>
        <w:t>ẩn</w:t>
      </w:r>
      <w:proofErr w:type="spellEnd"/>
      <w:r w:rsidRPr="00EC3D01">
        <w:rPr>
          <w:rStyle w:val="14"/>
          <w:sz w:val="24"/>
          <w:szCs w:val="24"/>
        </w:rPr>
        <w:t xml:space="preserve"> ở </w:t>
      </w:r>
      <w:proofErr w:type="spellStart"/>
      <w:r w:rsidR="007823E2" w:rsidRPr="00EC3D01">
        <w:rPr>
          <w:rStyle w:val="14"/>
          <w:sz w:val="24"/>
          <w:szCs w:val="24"/>
        </w:rPr>
        <w:t>mẫu</w:t>
      </w:r>
      <w:proofErr w:type="spellEnd"/>
      <w:r w:rsidR="007823E2" w:rsidRPr="00EC3D01">
        <w:rPr>
          <w:rStyle w:val="14"/>
          <w:sz w:val="24"/>
          <w:szCs w:val="24"/>
          <w:lang w:val="vi-VN"/>
        </w:rPr>
        <w:t xml:space="preserve">; </w:t>
      </w:r>
      <w:proofErr w:type="spellStart"/>
      <w:r w:rsidRPr="00EC3D01">
        <w:rPr>
          <w:rStyle w:val="14"/>
          <w:sz w:val="24"/>
          <w:szCs w:val="24"/>
        </w:rPr>
        <w:t>bất</w:t>
      </w:r>
      <w:proofErr w:type="spellEnd"/>
      <w:r w:rsidRPr="00EC3D01">
        <w:rPr>
          <w:rStyle w:val="14"/>
          <w:sz w:val="24"/>
          <w:szCs w:val="24"/>
        </w:rPr>
        <w:t xml:space="preserve"> </w:t>
      </w:r>
      <w:proofErr w:type="spellStart"/>
      <w:r w:rsidRPr="00EC3D01">
        <w:rPr>
          <w:rStyle w:val="14"/>
          <w:sz w:val="24"/>
          <w:szCs w:val="24"/>
        </w:rPr>
        <w:t>đẳng</w:t>
      </w:r>
      <w:proofErr w:type="spellEnd"/>
      <w:r w:rsidRPr="00EC3D01">
        <w:rPr>
          <w:rStyle w:val="14"/>
          <w:sz w:val="24"/>
          <w:szCs w:val="24"/>
        </w:rPr>
        <w:t xml:space="preserve"> </w:t>
      </w:r>
      <w:proofErr w:type="spellStart"/>
      <w:r w:rsidRPr="00EC3D01">
        <w:rPr>
          <w:rStyle w:val="14"/>
          <w:sz w:val="24"/>
          <w:szCs w:val="24"/>
        </w:rPr>
        <w:t>thức</w:t>
      </w:r>
      <w:proofErr w:type="spellEnd"/>
      <w:r w:rsidRPr="00EC3D01">
        <w:rPr>
          <w:rStyle w:val="14"/>
          <w:sz w:val="24"/>
          <w:szCs w:val="24"/>
        </w:rPr>
        <w:t xml:space="preserve"> </w:t>
      </w:r>
      <w:proofErr w:type="spellStart"/>
      <w:r w:rsidRPr="00EC3D01">
        <w:rPr>
          <w:rStyle w:val="14"/>
          <w:sz w:val="24"/>
          <w:szCs w:val="24"/>
        </w:rPr>
        <w:t>và</w:t>
      </w:r>
      <w:proofErr w:type="spellEnd"/>
      <w:r w:rsidRPr="00EC3D01">
        <w:rPr>
          <w:rStyle w:val="14"/>
          <w:sz w:val="24"/>
          <w:szCs w:val="24"/>
        </w:rPr>
        <w:t xml:space="preserve"> </w:t>
      </w:r>
      <w:proofErr w:type="spellStart"/>
      <w:r w:rsidRPr="00EC3D01">
        <w:rPr>
          <w:rStyle w:val="14"/>
          <w:sz w:val="24"/>
          <w:szCs w:val="24"/>
        </w:rPr>
        <w:t>tính</w:t>
      </w:r>
      <w:proofErr w:type="spellEnd"/>
      <w:r w:rsidRPr="00EC3D01">
        <w:rPr>
          <w:rStyle w:val="14"/>
          <w:sz w:val="24"/>
          <w:szCs w:val="24"/>
        </w:rPr>
        <w:t xml:space="preserve"> </w:t>
      </w:r>
      <w:proofErr w:type="spellStart"/>
      <w:r w:rsidRPr="00EC3D01">
        <w:rPr>
          <w:rStyle w:val="14"/>
          <w:sz w:val="24"/>
          <w:szCs w:val="24"/>
        </w:rPr>
        <w:t>chất</w:t>
      </w:r>
      <w:proofErr w:type="spellEnd"/>
      <w:r w:rsidRPr="00EC3D01">
        <w:rPr>
          <w:rStyle w:val="14"/>
          <w:sz w:val="24"/>
          <w:szCs w:val="24"/>
        </w:rPr>
        <w:t>.</w:t>
      </w:r>
    </w:p>
    <w:p w14:paraId="68CC6ADC" w14:textId="42575136" w:rsidR="00DB4A02" w:rsidRPr="00EC3D01" w:rsidRDefault="00000000" w:rsidP="007823E2">
      <w:pPr>
        <w:tabs>
          <w:tab w:val="left" w:pos="114"/>
        </w:tabs>
        <w:spacing w:after="0"/>
        <w:rPr>
          <w:sz w:val="24"/>
          <w:szCs w:val="24"/>
        </w:rPr>
      </w:pPr>
      <w:r w:rsidRPr="00EC3D01">
        <w:rPr>
          <w:sz w:val="24"/>
          <w:szCs w:val="24"/>
        </w:rPr>
        <w:tab/>
      </w:r>
      <w:r w:rsidRPr="00EC3D01">
        <w:rPr>
          <w:rStyle w:val="14"/>
          <w:b/>
          <w:bCs/>
          <w:sz w:val="24"/>
          <w:szCs w:val="24"/>
        </w:rPr>
        <w:t xml:space="preserve">* HÌNH </w:t>
      </w:r>
      <w:r w:rsidR="007823E2" w:rsidRPr="00EC3D01">
        <w:rPr>
          <w:rStyle w:val="14"/>
          <w:b/>
          <w:bCs/>
          <w:sz w:val="24"/>
          <w:szCs w:val="24"/>
        </w:rPr>
        <w:t>HỌC</w:t>
      </w:r>
      <w:r w:rsidR="007823E2" w:rsidRPr="00EC3D01">
        <w:rPr>
          <w:rStyle w:val="14"/>
          <w:b/>
          <w:bCs/>
          <w:sz w:val="24"/>
          <w:szCs w:val="24"/>
          <w:lang w:val="vi-VN"/>
        </w:rPr>
        <w:t>:</w:t>
      </w:r>
      <w:r w:rsidR="007823E2" w:rsidRPr="00EC3D01">
        <w:rPr>
          <w:rStyle w:val="14"/>
          <w:sz w:val="24"/>
          <w:szCs w:val="24"/>
          <w:lang w:val="vi-VN"/>
        </w:rPr>
        <w:t xml:space="preserve"> </w:t>
      </w:r>
      <w:proofErr w:type="spellStart"/>
      <w:r w:rsidRPr="00EC3D01">
        <w:rPr>
          <w:rStyle w:val="14"/>
          <w:sz w:val="24"/>
          <w:szCs w:val="24"/>
        </w:rPr>
        <w:t>Ôn</w:t>
      </w:r>
      <w:proofErr w:type="spellEnd"/>
      <w:r w:rsidRPr="00EC3D01">
        <w:rPr>
          <w:rStyle w:val="14"/>
          <w:sz w:val="24"/>
          <w:szCs w:val="24"/>
        </w:rPr>
        <w:t xml:space="preserve"> </w:t>
      </w:r>
      <w:proofErr w:type="spellStart"/>
      <w:r w:rsidRPr="00EC3D01">
        <w:rPr>
          <w:rStyle w:val="14"/>
          <w:sz w:val="24"/>
          <w:szCs w:val="24"/>
        </w:rPr>
        <w:t>tập</w:t>
      </w:r>
      <w:proofErr w:type="spellEnd"/>
      <w:r w:rsidRPr="00EC3D01">
        <w:rPr>
          <w:rStyle w:val="14"/>
          <w:sz w:val="24"/>
          <w:szCs w:val="24"/>
        </w:rPr>
        <w:t xml:space="preserve"> </w:t>
      </w:r>
      <w:proofErr w:type="spellStart"/>
      <w:r w:rsidRPr="00EC3D01">
        <w:rPr>
          <w:rStyle w:val="14"/>
          <w:sz w:val="24"/>
          <w:szCs w:val="24"/>
        </w:rPr>
        <w:t>kiến</w:t>
      </w:r>
      <w:proofErr w:type="spellEnd"/>
      <w:r w:rsidRPr="00EC3D01">
        <w:rPr>
          <w:rStyle w:val="14"/>
          <w:sz w:val="24"/>
          <w:szCs w:val="24"/>
        </w:rPr>
        <w:t xml:space="preserve"> </w:t>
      </w:r>
      <w:proofErr w:type="spellStart"/>
      <w:r w:rsidRPr="00EC3D01">
        <w:rPr>
          <w:rStyle w:val="14"/>
          <w:sz w:val="24"/>
          <w:szCs w:val="24"/>
        </w:rPr>
        <w:t>thức</w:t>
      </w:r>
      <w:proofErr w:type="spellEnd"/>
      <w:r w:rsidRPr="00EC3D01">
        <w:rPr>
          <w:rStyle w:val="14"/>
          <w:sz w:val="24"/>
          <w:szCs w:val="24"/>
        </w:rPr>
        <w:t xml:space="preserve"> </w:t>
      </w:r>
      <w:proofErr w:type="spellStart"/>
      <w:r w:rsidRPr="00EC3D01">
        <w:rPr>
          <w:rStyle w:val="14"/>
          <w:sz w:val="24"/>
          <w:szCs w:val="24"/>
        </w:rPr>
        <w:t>về</w:t>
      </w:r>
      <w:proofErr w:type="spellEnd"/>
      <w:r w:rsidRPr="00EC3D01">
        <w:rPr>
          <w:rStyle w:val="14"/>
          <w:sz w:val="24"/>
          <w:szCs w:val="24"/>
        </w:rPr>
        <w:t xml:space="preserve"> </w:t>
      </w:r>
      <w:proofErr w:type="spellStart"/>
      <w:r w:rsidR="009F1B50">
        <w:rPr>
          <w:rStyle w:val="14"/>
          <w:sz w:val="24"/>
          <w:szCs w:val="24"/>
        </w:rPr>
        <w:t>tỉ</w:t>
      </w:r>
      <w:proofErr w:type="spellEnd"/>
      <w:r w:rsidR="009F1B50">
        <w:rPr>
          <w:rStyle w:val="14"/>
          <w:sz w:val="24"/>
          <w:szCs w:val="24"/>
          <w:lang w:val="vi-VN"/>
        </w:rPr>
        <w:t xml:space="preserve"> </w:t>
      </w:r>
      <w:proofErr w:type="spellStart"/>
      <w:r w:rsidRPr="00EC3D01">
        <w:rPr>
          <w:rStyle w:val="14"/>
          <w:sz w:val="24"/>
          <w:szCs w:val="24"/>
        </w:rPr>
        <w:t>số</w:t>
      </w:r>
      <w:proofErr w:type="spellEnd"/>
      <w:r w:rsidRPr="00EC3D01">
        <w:rPr>
          <w:rStyle w:val="14"/>
          <w:sz w:val="24"/>
          <w:szCs w:val="24"/>
        </w:rPr>
        <w:t xml:space="preserve"> </w:t>
      </w:r>
      <w:proofErr w:type="spellStart"/>
      <w:r w:rsidRPr="00EC3D01">
        <w:rPr>
          <w:rStyle w:val="14"/>
          <w:sz w:val="24"/>
          <w:szCs w:val="24"/>
        </w:rPr>
        <w:t>lượng</w:t>
      </w:r>
      <w:proofErr w:type="spellEnd"/>
      <w:r w:rsidRPr="00EC3D01">
        <w:rPr>
          <w:rStyle w:val="14"/>
          <w:sz w:val="24"/>
          <w:szCs w:val="24"/>
        </w:rPr>
        <w:t xml:space="preserve"> </w:t>
      </w:r>
      <w:proofErr w:type="spellStart"/>
      <w:r w:rsidR="007823E2" w:rsidRPr="00EC3D01">
        <w:rPr>
          <w:rStyle w:val="14"/>
          <w:sz w:val="24"/>
          <w:szCs w:val="24"/>
        </w:rPr>
        <w:t>giác</w:t>
      </w:r>
      <w:proofErr w:type="spellEnd"/>
      <w:r w:rsidR="007823E2" w:rsidRPr="00EC3D01">
        <w:rPr>
          <w:rStyle w:val="14"/>
          <w:sz w:val="24"/>
          <w:szCs w:val="24"/>
          <w:lang w:val="vi-VN"/>
        </w:rPr>
        <w:t xml:space="preserve">, </w:t>
      </w:r>
      <w:proofErr w:type="spellStart"/>
      <w:r w:rsidRPr="00EC3D01">
        <w:rPr>
          <w:rStyle w:val="14"/>
          <w:sz w:val="24"/>
          <w:szCs w:val="24"/>
        </w:rPr>
        <w:t>một</w:t>
      </w:r>
      <w:proofErr w:type="spellEnd"/>
      <w:r w:rsidRPr="00EC3D01">
        <w:rPr>
          <w:rStyle w:val="14"/>
          <w:sz w:val="24"/>
          <w:szCs w:val="24"/>
        </w:rPr>
        <w:t xml:space="preserve"> </w:t>
      </w:r>
      <w:proofErr w:type="spellStart"/>
      <w:r w:rsidRPr="00EC3D01">
        <w:rPr>
          <w:rStyle w:val="14"/>
          <w:sz w:val="24"/>
          <w:szCs w:val="24"/>
        </w:rPr>
        <w:t>số</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thức</w:t>
      </w:r>
      <w:proofErr w:type="spellEnd"/>
      <w:r w:rsidRPr="00EC3D01">
        <w:rPr>
          <w:rStyle w:val="14"/>
          <w:sz w:val="24"/>
          <w:szCs w:val="24"/>
        </w:rPr>
        <w:t xml:space="preserve"> </w:t>
      </w:r>
      <w:proofErr w:type="spellStart"/>
      <w:r w:rsidRPr="00EC3D01">
        <w:rPr>
          <w:rStyle w:val="14"/>
          <w:sz w:val="24"/>
          <w:szCs w:val="24"/>
        </w:rPr>
        <w:t>giữa</w:t>
      </w:r>
      <w:proofErr w:type="spellEnd"/>
      <w:r w:rsidRPr="00EC3D01">
        <w:rPr>
          <w:rStyle w:val="14"/>
          <w:sz w:val="24"/>
          <w:szCs w:val="24"/>
        </w:rPr>
        <w:t xml:space="preserve"> </w:t>
      </w:r>
      <w:proofErr w:type="spellStart"/>
      <w:r w:rsidRPr="00EC3D01">
        <w:rPr>
          <w:rStyle w:val="14"/>
          <w:sz w:val="24"/>
          <w:szCs w:val="24"/>
        </w:rPr>
        <w:t>cạnh</w:t>
      </w:r>
      <w:proofErr w:type="spellEnd"/>
      <w:r w:rsidRPr="00EC3D01">
        <w:rPr>
          <w:rStyle w:val="14"/>
          <w:sz w:val="24"/>
          <w:szCs w:val="24"/>
        </w:rPr>
        <w:t xml:space="preserve">, </w:t>
      </w:r>
      <w:proofErr w:type="spellStart"/>
      <w:r w:rsidRPr="00EC3D01">
        <w:rPr>
          <w:rStyle w:val="14"/>
          <w:sz w:val="24"/>
          <w:szCs w:val="24"/>
        </w:rPr>
        <w:t>góc</w:t>
      </w:r>
      <w:proofErr w:type="spellEnd"/>
      <w:r w:rsidRPr="00EC3D01">
        <w:rPr>
          <w:rStyle w:val="14"/>
          <w:sz w:val="24"/>
          <w:szCs w:val="24"/>
        </w:rPr>
        <w:t xml:space="preserve"> </w:t>
      </w:r>
      <w:proofErr w:type="spellStart"/>
      <w:r w:rsidRPr="00EC3D01">
        <w:rPr>
          <w:rStyle w:val="14"/>
          <w:sz w:val="24"/>
          <w:szCs w:val="24"/>
        </w:rPr>
        <w:t>trong</w:t>
      </w:r>
      <w:proofErr w:type="spellEnd"/>
      <w:r w:rsidRPr="00EC3D01">
        <w:rPr>
          <w:rStyle w:val="14"/>
          <w:sz w:val="24"/>
          <w:szCs w:val="24"/>
        </w:rPr>
        <w:t xml:space="preserve"> tam </w:t>
      </w:r>
      <w:proofErr w:type="spellStart"/>
      <w:r w:rsidRPr="00EC3D01">
        <w:rPr>
          <w:rStyle w:val="14"/>
          <w:sz w:val="24"/>
          <w:szCs w:val="24"/>
        </w:rPr>
        <w:t>giác</w:t>
      </w:r>
      <w:proofErr w:type="spellEnd"/>
      <w:r w:rsidRPr="00EC3D01">
        <w:rPr>
          <w:rStyle w:val="14"/>
          <w:sz w:val="24"/>
          <w:szCs w:val="24"/>
        </w:rPr>
        <w:t xml:space="preserve"> </w:t>
      </w:r>
      <w:proofErr w:type="spellStart"/>
      <w:r w:rsidRPr="00EC3D01">
        <w:rPr>
          <w:rStyle w:val="14"/>
          <w:sz w:val="24"/>
          <w:szCs w:val="24"/>
        </w:rPr>
        <w:t>vuông</w:t>
      </w:r>
      <w:proofErr w:type="spellEnd"/>
      <w:r w:rsidRPr="00EC3D01">
        <w:rPr>
          <w:rStyle w:val="14"/>
          <w:sz w:val="24"/>
          <w:szCs w:val="24"/>
        </w:rPr>
        <w:t>.</w:t>
      </w:r>
    </w:p>
    <w:p w14:paraId="052C7269" w14:textId="77777777" w:rsidR="00DB4A02" w:rsidRPr="00EC3D01" w:rsidRDefault="00000000">
      <w:pPr>
        <w:tabs>
          <w:tab w:val="left" w:pos="73"/>
        </w:tabs>
        <w:spacing w:after="0"/>
        <w:rPr>
          <w:sz w:val="24"/>
          <w:szCs w:val="24"/>
        </w:rPr>
      </w:pPr>
      <w:r w:rsidRPr="00EC3D01">
        <w:rPr>
          <w:sz w:val="24"/>
          <w:szCs w:val="24"/>
        </w:rPr>
        <w:tab/>
      </w:r>
      <w:r w:rsidRPr="00EC3D01">
        <w:rPr>
          <w:rStyle w:val="14"/>
          <w:b/>
          <w:sz w:val="24"/>
          <w:szCs w:val="24"/>
        </w:rPr>
        <w:t>II. CÁC DẠNG BÀI ÔN TẬP</w:t>
      </w:r>
    </w:p>
    <w:p w14:paraId="152DDC9F" w14:textId="77777777" w:rsidR="00DB4A02" w:rsidRPr="00EC3D01" w:rsidRDefault="00000000">
      <w:pPr>
        <w:tabs>
          <w:tab w:val="left" w:pos="60"/>
        </w:tabs>
        <w:spacing w:after="0"/>
        <w:rPr>
          <w:i/>
          <w:iCs/>
          <w:sz w:val="24"/>
          <w:szCs w:val="24"/>
          <w:u w:val="single"/>
        </w:rPr>
      </w:pPr>
      <w:r w:rsidRPr="00EC3D01">
        <w:rPr>
          <w:sz w:val="24"/>
          <w:szCs w:val="24"/>
        </w:rPr>
        <w:tab/>
      </w:r>
      <w:r w:rsidRPr="00EC3D01">
        <w:rPr>
          <w:rStyle w:val="14"/>
          <w:b/>
          <w:i/>
          <w:iCs/>
          <w:sz w:val="24"/>
          <w:szCs w:val="24"/>
          <w:u w:val="single"/>
        </w:rPr>
        <w:t>DANG 1: GIẢI HỆ PHƯƠNG TRÌNH</w:t>
      </w:r>
    </w:p>
    <w:p w14:paraId="1B757543" w14:textId="750D1018" w:rsidR="00DB4A02" w:rsidRDefault="00000000">
      <w:pPr>
        <w:tabs>
          <w:tab w:val="left" w:pos="1125"/>
        </w:tabs>
        <w:spacing w:after="120"/>
        <w:rPr>
          <w:rStyle w:val="14"/>
          <w:sz w:val="24"/>
          <w:szCs w:val="24"/>
          <w:lang w:val="vi-VN"/>
        </w:rPr>
      </w:pPr>
      <w:proofErr w:type="spellStart"/>
      <w:r w:rsidRPr="00EC3D01">
        <w:rPr>
          <w:rStyle w:val="14"/>
          <w:b/>
          <w:bCs/>
          <w:sz w:val="24"/>
          <w:szCs w:val="24"/>
        </w:rPr>
        <w:t>Bài</w:t>
      </w:r>
      <w:proofErr w:type="spellEnd"/>
      <w:r w:rsidRPr="00EC3D01">
        <w:rPr>
          <w:rStyle w:val="14"/>
          <w:b/>
          <w:bCs/>
          <w:sz w:val="24"/>
          <w:szCs w:val="24"/>
        </w:rPr>
        <w:t xml:space="preserve"> 1.</w:t>
      </w:r>
      <w:r w:rsidR="00416475" w:rsidRPr="00EC3D01">
        <w:rPr>
          <w:sz w:val="24"/>
          <w:szCs w:val="24"/>
        </w:rPr>
        <w:t xml:space="preserve"> </w:t>
      </w:r>
      <w:proofErr w:type="spellStart"/>
      <w:r w:rsidRPr="00EC3D01">
        <w:rPr>
          <w:rStyle w:val="14"/>
          <w:sz w:val="24"/>
          <w:szCs w:val="24"/>
        </w:rPr>
        <w:t>Giải</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Pr="00EC3D01">
        <w:rPr>
          <w:rStyle w:val="14"/>
          <w:sz w:val="24"/>
          <w:szCs w:val="24"/>
        </w:rPr>
        <w:t>trình</w:t>
      </w:r>
      <w:proofErr w:type="spellEnd"/>
      <w:r w:rsidRPr="00EC3D01">
        <w:rPr>
          <w:rStyle w:val="14"/>
          <w:sz w:val="24"/>
          <w:szCs w:val="24"/>
        </w:rPr>
        <w:t xml:space="preserve"> </w:t>
      </w:r>
      <w:proofErr w:type="spellStart"/>
      <w:r w:rsidRPr="00EC3D01">
        <w:rPr>
          <w:rStyle w:val="14"/>
          <w:sz w:val="24"/>
          <w:szCs w:val="24"/>
        </w:rPr>
        <w:t>sau</w:t>
      </w:r>
      <w:proofErr w:type="spellEnd"/>
      <w:r w:rsidRPr="00EC3D01">
        <w:rPr>
          <w:rStyle w:val="14"/>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CA6A62" w14:paraId="29BE5193" w14:textId="77777777" w:rsidTr="000C1454">
        <w:tc>
          <w:tcPr>
            <w:tcW w:w="3485" w:type="dxa"/>
          </w:tcPr>
          <w:p w14:paraId="6892A407" w14:textId="1A782666" w:rsidR="00CA6A62" w:rsidRDefault="000C1454">
            <w:pPr>
              <w:tabs>
                <w:tab w:val="left" w:pos="1125"/>
              </w:tabs>
              <w:spacing w:after="120"/>
              <w:rPr>
                <w:sz w:val="24"/>
                <w:szCs w:val="24"/>
                <w:lang w:val="vi-VN"/>
              </w:rPr>
            </w:pPr>
            <w:r w:rsidRPr="000C1454">
              <w:rPr>
                <w:rFonts w:ascii="Times New Roman" w:eastAsia="Calibri" w:hAnsi="Times New Roman" w:cs="Times New Roman"/>
                <w:bCs/>
                <w:i/>
                <w:kern w:val="2"/>
                <w:position w:val="-30"/>
                <w:sz w:val="24"/>
                <w:szCs w:val="24"/>
                <w14:ligatures w14:val="standardContextual"/>
              </w:rPr>
              <w:object w:dxaOrig="1700" w:dyaOrig="720" w14:anchorId="4644B8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85.35pt;height:36pt" o:ole="">
                  <v:imagedata r:id="rId8" o:title=""/>
                </v:shape>
                <o:OLEObject Type="Embed" ProgID="Equation.DSMT4" ShapeID="_x0000_i1091" DrawAspect="Content" ObjectID="_1821895189" r:id="rId9"/>
              </w:object>
            </w:r>
          </w:p>
        </w:tc>
        <w:tc>
          <w:tcPr>
            <w:tcW w:w="3485" w:type="dxa"/>
          </w:tcPr>
          <w:p w14:paraId="5CAB82C6" w14:textId="7E64C282" w:rsidR="00CA6A62" w:rsidRDefault="000C1454">
            <w:pPr>
              <w:tabs>
                <w:tab w:val="left" w:pos="1125"/>
              </w:tabs>
              <w:spacing w:after="120"/>
              <w:rPr>
                <w:sz w:val="24"/>
                <w:szCs w:val="24"/>
                <w:lang w:val="vi-VN"/>
              </w:rPr>
            </w:pPr>
            <w:r w:rsidRPr="0096523E">
              <w:rPr>
                <w:rFonts w:ascii="Times New Roman" w:hAnsi="Times New Roman" w:cs="Times New Roman"/>
                <w:bCs/>
                <w:i/>
                <w:position w:val="-30"/>
                <w:sz w:val="24"/>
                <w:szCs w:val="24"/>
              </w:rPr>
              <w:object w:dxaOrig="1920" w:dyaOrig="720" w14:anchorId="6FF5D04A">
                <v:shape id="_x0000_i1095" type="#_x0000_t75" style="width:96.6pt;height:36pt" o:ole="">
                  <v:imagedata r:id="rId10" o:title=""/>
                </v:shape>
                <o:OLEObject Type="Embed" ProgID="Equation.DSMT4" ShapeID="_x0000_i1095" DrawAspect="Content" ObjectID="_1821895190" r:id="rId11"/>
              </w:object>
            </w:r>
          </w:p>
        </w:tc>
        <w:tc>
          <w:tcPr>
            <w:tcW w:w="3486" w:type="dxa"/>
          </w:tcPr>
          <w:p w14:paraId="3AC4C4CA" w14:textId="2FB52999" w:rsidR="00CA6A62" w:rsidRDefault="000C1454">
            <w:pPr>
              <w:tabs>
                <w:tab w:val="left" w:pos="1125"/>
              </w:tabs>
              <w:spacing w:after="120"/>
              <w:rPr>
                <w:sz w:val="24"/>
                <w:szCs w:val="24"/>
                <w:lang w:val="vi-VN"/>
              </w:rPr>
            </w:pPr>
            <w:r w:rsidRPr="0096523E">
              <w:rPr>
                <w:rFonts w:ascii="Times New Roman" w:hAnsi="Times New Roman" w:cs="Times New Roman"/>
                <w:bCs/>
                <w:i/>
                <w:position w:val="-36"/>
                <w:sz w:val="24"/>
                <w:szCs w:val="24"/>
              </w:rPr>
              <w:object w:dxaOrig="2260" w:dyaOrig="840" w14:anchorId="1578C5B9">
                <v:shape id="_x0000_i1099" type="#_x0000_t75" style="width:113pt;height:42pt" o:ole="">
                  <v:imagedata r:id="rId12" o:title=""/>
                </v:shape>
                <o:OLEObject Type="Embed" ProgID="Equation.DSMT4" ShapeID="_x0000_i1099" DrawAspect="Content" ObjectID="_1821895191" r:id="rId13"/>
              </w:object>
            </w:r>
          </w:p>
        </w:tc>
      </w:tr>
      <w:tr w:rsidR="00CA6A62" w14:paraId="11FFAD1E" w14:textId="77777777" w:rsidTr="000C1454">
        <w:tc>
          <w:tcPr>
            <w:tcW w:w="3485" w:type="dxa"/>
          </w:tcPr>
          <w:p w14:paraId="054C463A" w14:textId="10D22887" w:rsidR="00CA6A62" w:rsidRDefault="000C1454">
            <w:pPr>
              <w:tabs>
                <w:tab w:val="left" w:pos="1125"/>
              </w:tabs>
              <w:spacing w:after="120"/>
              <w:rPr>
                <w:sz w:val="24"/>
                <w:szCs w:val="24"/>
                <w:lang w:val="vi-VN"/>
              </w:rPr>
            </w:pPr>
            <w:r w:rsidRPr="0096523E">
              <w:rPr>
                <w:rFonts w:ascii="Times New Roman" w:hAnsi="Times New Roman" w:cs="Times New Roman"/>
                <w:bCs/>
                <w:i/>
                <w:position w:val="-60"/>
                <w:sz w:val="24"/>
                <w:szCs w:val="24"/>
              </w:rPr>
              <w:object w:dxaOrig="2000" w:dyaOrig="1320" w14:anchorId="52756E20">
                <v:shape id="_x0000_i1103" type="#_x0000_t75" style="width:100.6pt;height:66pt" o:ole="">
                  <v:imagedata r:id="rId14" o:title=""/>
                </v:shape>
                <o:OLEObject Type="Embed" ProgID="Equation.DSMT4" ShapeID="_x0000_i1103" DrawAspect="Content" ObjectID="_1821895192" r:id="rId15"/>
              </w:object>
            </w:r>
          </w:p>
        </w:tc>
        <w:tc>
          <w:tcPr>
            <w:tcW w:w="3485" w:type="dxa"/>
          </w:tcPr>
          <w:p w14:paraId="5A2EE008" w14:textId="312B3DD2" w:rsidR="00CA6A62" w:rsidRDefault="000C1454">
            <w:pPr>
              <w:tabs>
                <w:tab w:val="left" w:pos="1125"/>
              </w:tabs>
              <w:spacing w:after="120"/>
              <w:rPr>
                <w:sz w:val="24"/>
                <w:szCs w:val="24"/>
                <w:lang w:val="vi-VN"/>
              </w:rPr>
            </w:pPr>
            <w:r w:rsidRPr="0096523E">
              <w:rPr>
                <w:rFonts w:ascii="Times New Roman" w:hAnsi="Times New Roman" w:cs="Times New Roman"/>
                <w:bCs/>
                <w:i/>
                <w:position w:val="-30"/>
                <w:sz w:val="24"/>
                <w:szCs w:val="24"/>
              </w:rPr>
              <w:object w:dxaOrig="2659" w:dyaOrig="720" w14:anchorId="4866FFD5">
                <v:shape id="_x0000_i1107" type="#_x0000_t75" style="width:132.95pt;height:36pt" o:ole="">
                  <v:imagedata r:id="rId16" o:title=""/>
                </v:shape>
                <o:OLEObject Type="Embed" ProgID="Equation.DSMT4" ShapeID="_x0000_i1107" DrawAspect="Content" ObjectID="_1821895193" r:id="rId17"/>
              </w:object>
            </w:r>
          </w:p>
        </w:tc>
        <w:tc>
          <w:tcPr>
            <w:tcW w:w="3486" w:type="dxa"/>
          </w:tcPr>
          <w:p w14:paraId="53557F40" w14:textId="3790749E" w:rsidR="000C1454" w:rsidRPr="000C1454" w:rsidRDefault="000C1454">
            <w:pPr>
              <w:tabs>
                <w:tab w:val="left" w:pos="1125"/>
              </w:tabs>
              <w:spacing w:after="120"/>
              <w:rPr>
                <w:rFonts w:ascii="Times New Roman" w:hAnsi="Times New Roman"/>
                <w:sz w:val="24"/>
                <w:szCs w:val="24"/>
              </w:rPr>
            </w:pPr>
            <w:r w:rsidRPr="0096523E">
              <w:rPr>
                <w:rFonts w:ascii="Times New Roman" w:hAnsi="Times New Roman" w:cs="Times New Roman"/>
                <w:bCs/>
                <w:i/>
                <w:position w:val="-64"/>
                <w:sz w:val="24"/>
                <w:szCs w:val="24"/>
              </w:rPr>
              <w:object w:dxaOrig="1440" w:dyaOrig="1400" w14:anchorId="7CC647F5">
                <v:shape id="_x0000_i1111" type="#_x0000_t75" style="width:72.65pt;height:70.5pt" o:ole="">
                  <v:imagedata r:id="rId18" o:title=""/>
                </v:shape>
                <o:OLEObject Type="Embed" ProgID="Equation.DSMT4" ShapeID="_x0000_i1111" DrawAspect="Content" ObjectID="_1821895194" r:id="rId19"/>
              </w:object>
            </w:r>
          </w:p>
        </w:tc>
      </w:tr>
    </w:tbl>
    <w:p w14:paraId="654A7BC9" w14:textId="35950E09" w:rsidR="000C1454" w:rsidRPr="0096523E" w:rsidRDefault="004E1629" w:rsidP="000C1454">
      <w:pPr>
        <w:tabs>
          <w:tab w:val="left" w:pos="426"/>
          <w:tab w:val="left" w:pos="851"/>
          <w:tab w:val="left" w:pos="5670"/>
          <w:tab w:val="left" w:pos="6096"/>
        </w:tabs>
        <w:spacing w:after="0" w:line="240" w:lineRule="auto"/>
        <w:jc w:val="both"/>
        <w:rPr>
          <w:rFonts w:ascii="Times New Roman" w:hAnsi="Times New Roman" w:cs="Times New Roman"/>
          <w:sz w:val="24"/>
          <w:szCs w:val="24"/>
        </w:rPr>
      </w:pPr>
      <w:proofErr w:type="spellStart"/>
      <w:r w:rsidRPr="00EC3D01">
        <w:rPr>
          <w:rStyle w:val="14"/>
          <w:b/>
          <w:bCs/>
          <w:sz w:val="24"/>
          <w:szCs w:val="24"/>
        </w:rPr>
        <w:t>Bài</w:t>
      </w:r>
      <w:proofErr w:type="spellEnd"/>
      <w:r w:rsidRPr="00EC3D01">
        <w:rPr>
          <w:rStyle w:val="14"/>
          <w:b/>
          <w:bCs/>
          <w:sz w:val="24"/>
          <w:szCs w:val="24"/>
        </w:rPr>
        <w:t xml:space="preserve"> 2.</w:t>
      </w:r>
      <w:r w:rsidRPr="00EC3D01">
        <w:rPr>
          <w:rStyle w:val="14"/>
          <w:sz w:val="24"/>
          <w:szCs w:val="24"/>
        </w:rPr>
        <w:t xml:space="preserve"> </w:t>
      </w:r>
      <w:proofErr w:type="spellStart"/>
      <w:r w:rsidR="000C1454" w:rsidRPr="0096523E">
        <w:rPr>
          <w:rFonts w:ascii="Times New Roman" w:eastAsia="Calibri" w:hAnsi="Times New Roman" w:cs="Times New Roman"/>
          <w:sz w:val="24"/>
          <w:szCs w:val="24"/>
          <w:shd w:val="clear" w:color="auto" w:fill="FFFFFF"/>
        </w:rPr>
        <w:t>Xác</w:t>
      </w:r>
      <w:proofErr w:type="spellEnd"/>
      <w:r w:rsidR="000C1454" w:rsidRPr="0096523E">
        <w:rPr>
          <w:rFonts w:ascii="Times New Roman" w:eastAsia="Calibri" w:hAnsi="Times New Roman" w:cs="Times New Roman"/>
          <w:sz w:val="24"/>
          <w:szCs w:val="24"/>
          <w:shd w:val="clear" w:color="auto" w:fill="FFFFFF"/>
        </w:rPr>
        <w:t xml:space="preserve"> </w:t>
      </w:r>
      <w:proofErr w:type="spellStart"/>
      <w:r w:rsidR="000C1454" w:rsidRPr="0096523E">
        <w:rPr>
          <w:rFonts w:ascii="Times New Roman" w:eastAsia="Calibri" w:hAnsi="Times New Roman" w:cs="Times New Roman"/>
          <w:sz w:val="24"/>
          <w:szCs w:val="24"/>
          <w:shd w:val="clear" w:color="auto" w:fill="FFFFFF"/>
        </w:rPr>
        <w:t>định</w:t>
      </w:r>
      <w:proofErr w:type="spellEnd"/>
      <w:r w:rsidR="000C1454" w:rsidRPr="0096523E">
        <w:rPr>
          <w:rFonts w:ascii="Times New Roman" w:eastAsia="Calibri" w:hAnsi="Times New Roman" w:cs="Times New Roman"/>
          <w:sz w:val="24"/>
          <w:szCs w:val="24"/>
          <w:shd w:val="clear" w:color="auto" w:fill="FFFFFF"/>
        </w:rPr>
        <w:t xml:space="preserve"> </w:t>
      </w:r>
      <w:r w:rsidR="000C1454" w:rsidRPr="0096523E">
        <w:rPr>
          <w:rFonts w:ascii="Times New Roman" w:hAnsi="Times New Roman" w:cs="Times New Roman"/>
          <w:position w:val="-10"/>
          <w:sz w:val="24"/>
          <w:szCs w:val="24"/>
        </w:rPr>
        <w:object w:dxaOrig="400" w:dyaOrig="320" w14:anchorId="0DF9E36E">
          <v:shape id="_x0000_i1130" type="#_x0000_t75" style="width:20.25pt;height:16.5pt" o:ole="">
            <v:imagedata r:id="rId20" o:title=""/>
          </v:shape>
          <o:OLEObject Type="Embed" ProgID="Equation.DSMT4" ShapeID="_x0000_i1130" DrawAspect="Content" ObjectID="_1821895195" r:id="rId21"/>
        </w:object>
      </w:r>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để</w:t>
      </w:r>
      <w:proofErr w:type="spellEnd"/>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đồ</w:t>
      </w:r>
      <w:proofErr w:type="spellEnd"/>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thị</w:t>
      </w:r>
      <w:proofErr w:type="spellEnd"/>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hàm</w:t>
      </w:r>
      <w:proofErr w:type="spellEnd"/>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số</w:t>
      </w:r>
      <w:proofErr w:type="spellEnd"/>
      <w:r w:rsidR="000C1454" w:rsidRPr="0096523E">
        <w:rPr>
          <w:rFonts w:ascii="Times New Roman" w:hAnsi="Times New Roman" w:cs="Times New Roman"/>
          <w:sz w:val="24"/>
          <w:szCs w:val="24"/>
        </w:rPr>
        <w:t xml:space="preserve"> </w:t>
      </w:r>
      <w:r w:rsidR="000C1454" w:rsidRPr="0096523E">
        <w:rPr>
          <w:rFonts w:ascii="Times New Roman" w:hAnsi="Times New Roman" w:cs="Times New Roman"/>
          <w:position w:val="-10"/>
          <w:sz w:val="24"/>
          <w:szCs w:val="24"/>
        </w:rPr>
        <w:object w:dxaOrig="1020" w:dyaOrig="320" w14:anchorId="4696A9A9">
          <v:shape id="_x0000_i1131" type="#_x0000_t75" style="width:51pt;height:16.5pt" o:ole="">
            <v:imagedata r:id="rId22" o:title=""/>
          </v:shape>
          <o:OLEObject Type="Embed" ProgID="Equation.DSMT4" ShapeID="_x0000_i1131" DrawAspect="Content" ObjectID="_1821895196" r:id="rId23"/>
        </w:object>
      </w:r>
      <w:proofErr w:type="spellStart"/>
      <w:r w:rsidR="000C1454" w:rsidRPr="0096523E">
        <w:rPr>
          <w:rFonts w:ascii="Times New Roman" w:hAnsi="Times New Roman" w:cs="Times New Roman"/>
          <w:sz w:val="24"/>
          <w:szCs w:val="24"/>
        </w:rPr>
        <w:t>đi</w:t>
      </w:r>
      <w:proofErr w:type="spellEnd"/>
      <w:r w:rsidR="000C1454" w:rsidRPr="0096523E">
        <w:rPr>
          <w:rFonts w:ascii="Times New Roman" w:hAnsi="Times New Roman" w:cs="Times New Roman"/>
          <w:sz w:val="24"/>
          <w:szCs w:val="24"/>
        </w:rPr>
        <w:t xml:space="preserve"> qua </w:t>
      </w:r>
      <w:proofErr w:type="spellStart"/>
      <w:r w:rsidR="000C1454" w:rsidRPr="0096523E">
        <w:rPr>
          <w:rFonts w:ascii="Times New Roman" w:hAnsi="Times New Roman" w:cs="Times New Roman"/>
          <w:sz w:val="24"/>
          <w:szCs w:val="24"/>
        </w:rPr>
        <w:t>hai</w:t>
      </w:r>
      <w:proofErr w:type="spellEnd"/>
      <w:r w:rsidR="000C1454" w:rsidRPr="0096523E">
        <w:rPr>
          <w:rFonts w:ascii="Times New Roman" w:hAnsi="Times New Roman" w:cs="Times New Roman"/>
          <w:sz w:val="24"/>
          <w:szCs w:val="24"/>
        </w:rPr>
        <w:t xml:space="preserve"> </w:t>
      </w:r>
      <w:proofErr w:type="spellStart"/>
      <w:r w:rsidR="000C1454" w:rsidRPr="0096523E">
        <w:rPr>
          <w:rFonts w:ascii="Times New Roman" w:hAnsi="Times New Roman" w:cs="Times New Roman"/>
          <w:sz w:val="24"/>
          <w:szCs w:val="24"/>
        </w:rPr>
        <w:t>điểm</w:t>
      </w:r>
      <w:proofErr w:type="spellEnd"/>
      <w:r w:rsidR="000C1454" w:rsidRPr="0096523E">
        <w:rPr>
          <w:rFonts w:ascii="Times New Roman" w:hAnsi="Times New Roman" w:cs="Times New Roman"/>
          <w:sz w:val="24"/>
          <w:szCs w:val="24"/>
        </w:rPr>
        <w:t>:</w:t>
      </w:r>
      <w:r w:rsidR="000C1454" w:rsidRPr="000C1454">
        <w:rPr>
          <w:rFonts w:ascii="Times New Roman" w:hAnsi="Times New Roman" w:cs="Times New Roman"/>
          <w:bCs/>
          <w:i/>
          <w:sz w:val="24"/>
          <w:szCs w:val="24"/>
        </w:rPr>
        <w:t xml:space="preserve"> </w:t>
      </w:r>
      <w:r w:rsidR="000C1454" w:rsidRPr="0096523E">
        <w:rPr>
          <w:rFonts w:ascii="Times New Roman" w:hAnsi="Times New Roman" w:cs="Times New Roman"/>
          <w:bCs/>
          <w:i/>
          <w:position w:val="-14"/>
          <w:sz w:val="24"/>
          <w:szCs w:val="24"/>
        </w:rPr>
        <w:object w:dxaOrig="760" w:dyaOrig="400" w14:anchorId="2DE9BCDE">
          <v:shape id="_x0000_i1150" type="#_x0000_t75" style="width:37.5pt;height:20.25pt" o:ole="">
            <v:imagedata r:id="rId24" o:title=""/>
          </v:shape>
          <o:OLEObject Type="Embed" ProgID="Equation.DSMT4" ShapeID="_x0000_i1150" DrawAspect="Content" ObjectID="_1821895197" r:id="rId25"/>
        </w:object>
      </w:r>
      <w:r w:rsidR="000C1454" w:rsidRPr="0096523E">
        <w:rPr>
          <w:rFonts w:ascii="Times New Roman" w:hAnsi="Times New Roman" w:cs="Times New Roman"/>
          <w:bCs/>
          <w:i/>
          <w:sz w:val="24"/>
          <w:szCs w:val="24"/>
        </w:rPr>
        <w:t xml:space="preserve"> </w:t>
      </w:r>
      <w:proofErr w:type="spellStart"/>
      <w:r w:rsidR="000C1454" w:rsidRPr="0096523E">
        <w:rPr>
          <w:rFonts w:ascii="Times New Roman" w:hAnsi="Times New Roman" w:cs="Times New Roman"/>
          <w:bCs/>
          <w:sz w:val="24"/>
          <w:szCs w:val="24"/>
        </w:rPr>
        <w:t>và</w:t>
      </w:r>
      <w:proofErr w:type="spellEnd"/>
      <w:r w:rsidR="000C1454" w:rsidRPr="0096523E">
        <w:rPr>
          <w:rFonts w:ascii="Times New Roman" w:hAnsi="Times New Roman" w:cs="Times New Roman"/>
          <w:bCs/>
          <w:sz w:val="24"/>
          <w:szCs w:val="24"/>
        </w:rPr>
        <w:t xml:space="preserve"> </w:t>
      </w:r>
      <w:r w:rsidR="000C1454" w:rsidRPr="0096523E">
        <w:rPr>
          <w:rFonts w:ascii="Times New Roman" w:hAnsi="Times New Roman" w:cs="Times New Roman"/>
          <w:bCs/>
          <w:position w:val="-14"/>
          <w:sz w:val="24"/>
          <w:szCs w:val="24"/>
        </w:rPr>
        <w:object w:dxaOrig="740" w:dyaOrig="400" w14:anchorId="7AFF4F0F">
          <v:shape id="_x0000_i1151" type="#_x0000_t75" style="width:36.75pt;height:20.25pt" o:ole="">
            <v:imagedata r:id="rId26" o:title=""/>
          </v:shape>
          <o:OLEObject Type="Embed" ProgID="Equation.DSMT4" ShapeID="_x0000_i1151" DrawAspect="Content" ObjectID="_1821895198" r:id="rId27"/>
        </w:object>
      </w:r>
      <w:r w:rsidR="000C1454" w:rsidRPr="0096523E">
        <w:rPr>
          <w:rFonts w:ascii="Times New Roman" w:hAnsi="Times New Roman" w:cs="Times New Roman"/>
          <w:bCs/>
          <w:sz w:val="24"/>
          <w:szCs w:val="24"/>
        </w:rPr>
        <w:t>.</w:t>
      </w:r>
    </w:p>
    <w:p w14:paraId="45D4D906" w14:textId="267E8A29" w:rsidR="00DB4A02" w:rsidRPr="00EC3D01" w:rsidRDefault="00000000">
      <w:pPr>
        <w:tabs>
          <w:tab w:val="left" w:pos="87"/>
        </w:tabs>
        <w:spacing w:after="120"/>
        <w:rPr>
          <w:sz w:val="24"/>
          <w:szCs w:val="24"/>
        </w:rPr>
      </w:pPr>
      <w:proofErr w:type="spellStart"/>
      <w:r w:rsidRPr="00EC3D01">
        <w:rPr>
          <w:rStyle w:val="14"/>
          <w:b/>
          <w:bCs/>
          <w:sz w:val="24"/>
          <w:szCs w:val="24"/>
        </w:rPr>
        <w:t>Bài</w:t>
      </w:r>
      <w:proofErr w:type="spellEnd"/>
      <w:r w:rsidRPr="00EC3D01">
        <w:rPr>
          <w:rStyle w:val="14"/>
          <w:b/>
          <w:bCs/>
          <w:sz w:val="24"/>
          <w:szCs w:val="24"/>
        </w:rPr>
        <w:t xml:space="preserve"> </w:t>
      </w:r>
      <w:r w:rsidR="004E1629" w:rsidRPr="00EC3D01">
        <w:rPr>
          <w:rStyle w:val="14"/>
          <w:b/>
          <w:bCs/>
          <w:sz w:val="24"/>
          <w:szCs w:val="24"/>
        </w:rPr>
        <w:t>3</w:t>
      </w:r>
      <w:r w:rsidRPr="00EC3D01">
        <w:rPr>
          <w:rStyle w:val="14"/>
          <w:b/>
          <w:bCs/>
          <w:sz w:val="24"/>
          <w:szCs w:val="24"/>
        </w:rPr>
        <w:t>.</w:t>
      </w:r>
      <w:r w:rsidRPr="00EC3D01">
        <w:rPr>
          <w:rStyle w:val="14"/>
          <w:sz w:val="24"/>
          <w:szCs w:val="24"/>
        </w:rPr>
        <w:t xml:space="preserve"> </w:t>
      </w:r>
      <w:proofErr w:type="spellStart"/>
      <w:r w:rsidRPr="00EC3D01">
        <w:rPr>
          <w:rStyle w:val="14"/>
          <w:sz w:val="24"/>
          <w:szCs w:val="24"/>
        </w:rPr>
        <w:t>T</w:t>
      </w:r>
      <w:r w:rsidR="004E1629" w:rsidRPr="00EC3D01">
        <w:rPr>
          <w:rStyle w:val="14"/>
          <w:sz w:val="24"/>
          <w:szCs w:val="24"/>
        </w:rPr>
        <w:t>ìm</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hệ</w:t>
      </w:r>
      <w:proofErr w:type="spellEnd"/>
      <w:r w:rsidRPr="00EC3D01">
        <w:rPr>
          <w:rStyle w:val="14"/>
          <w:sz w:val="24"/>
          <w:szCs w:val="24"/>
        </w:rPr>
        <w:t xml:space="preserve"> </w:t>
      </w:r>
      <w:proofErr w:type="spellStart"/>
      <w:r w:rsidRPr="00EC3D01">
        <w:rPr>
          <w:rStyle w:val="14"/>
          <w:sz w:val="24"/>
          <w:szCs w:val="24"/>
        </w:rPr>
        <w:t>số</w:t>
      </w:r>
      <w:proofErr w:type="spellEnd"/>
      <w:r w:rsidRPr="00EC3D01">
        <w:rPr>
          <w:rStyle w:val="14"/>
          <w:sz w:val="24"/>
          <w:szCs w:val="24"/>
        </w:rPr>
        <w:t xml:space="preserve"> </w:t>
      </w:r>
      <w:proofErr w:type="spellStart"/>
      <w:proofErr w:type="gramStart"/>
      <w:r w:rsidRPr="00EC3D01">
        <w:rPr>
          <w:rStyle w:val="14"/>
          <w:sz w:val="24"/>
          <w:szCs w:val="24"/>
        </w:rPr>
        <w:t>x,y</w:t>
      </w:r>
      <w:proofErr w:type="spellEnd"/>
      <w:proofErr w:type="gramEnd"/>
      <w:r w:rsidRPr="00EC3D01">
        <w:rPr>
          <w:rStyle w:val="14"/>
          <w:sz w:val="24"/>
          <w:szCs w:val="24"/>
        </w:rPr>
        <w:t xml:space="preserve"> </w:t>
      </w:r>
      <w:proofErr w:type="spellStart"/>
      <w:r w:rsidRPr="00EC3D01">
        <w:rPr>
          <w:rStyle w:val="14"/>
          <w:sz w:val="24"/>
          <w:szCs w:val="24"/>
        </w:rPr>
        <w:t>trong</w:t>
      </w:r>
      <w:proofErr w:type="spellEnd"/>
      <w:r w:rsidRPr="00EC3D01">
        <w:rPr>
          <w:rStyle w:val="14"/>
          <w:sz w:val="24"/>
          <w:szCs w:val="24"/>
        </w:rPr>
        <w:t xml:space="preserve"> </w:t>
      </w:r>
      <w:proofErr w:type="spellStart"/>
      <w:r w:rsidRPr="00EC3D01">
        <w:rPr>
          <w:rStyle w:val="14"/>
          <w:sz w:val="24"/>
          <w:szCs w:val="24"/>
        </w:rPr>
        <w:t>phản</w:t>
      </w:r>
      <w:proofErr w:type="spellEnd"/>
      <w:r w:rsidRPr="00EC3D01">
        <w:rPr>
          <w:rStyle w:val="14"/>
          <w:sz w:val="24"/>
          <w:szCs w:val="24"/>
        </w:rPr>
        <w:t xml:space="preserve"> </w:t>
      </w:r>
      <w:proofErr w:type="spellStart"/>
      <w:r w:rsidRPr="00EC3D01">
        <w:rPr>
          <w:rStyle w:val="14"/>
          <w:sz w:val="24"/>
          <w:szCs w:val="24"/>
        </w:rPr>
        <w:t>ứng</w:t>
      </w:r>
      <w:proofErr w:type="spellEnd"/>
      <w:r w:rsidRPr="00EC3D01">
        <w:rPr>
          <w:rStyle w:val="14"/>
          <w:sz w:val="24"/>
          <w:szCs w:val="24"/>
        </w:rPr>
        <w:t xml:space="preserve"> </w:t>
      </w:r>
      <w:proofErr w:type="spellStart"/>
      <w:r w:rsidRPr="00EC3D01">
        <w:rPr>
          <w:rStyle w:val="14"/>
          <w:sz w:val="24"/>
          <w:szCs w:val="24"/>
        </w:rPr>
        <w:t>hóa</w:t>
      </w:r>
      <w:proofErr w:type="spellEnd"/>
      <w:r w:rsidRPr="00EC3D01">
        <w:rPr>
          <w:rStyle w:val="14"/>
          <w:sz w:val="24"/>
          <w:szCs w:val="24"/>
        </w:rPr>
        <w:t xml:space="preserve"> </w:t>
      </w:r>
      <w:proofErr w:type="spellStart"/>
      <w:r w:rsidRPr="00EC3D01">
        <w:rPr>
          <w:rStyle w:val="14"/>
          <w:sz w:val="24"/>
          <w:szCs w:val="24"/>
        </w:rPr>
        <w:t>học</w:t>
      </w:r>
      <w:proofErr w:type="spellEnd"/>
      <w:r w:rsidRPr="00EC3D01">
        <w:rPr>
          <w:rStyle w:val="14"/>
          <w:sz w:val="24"/>
          <w:szCs w:val="24"/>
        </w:rPr>
        <w:t xml:space="preserve"> </w:t>
      </w:r>
      <w:proofErr w:type="spellStart"/>
      <w:r w:rsidRPr="00EC3D01">
        <w:rPr>
          <w:rStyle w:val="14"/>
          <w:sz w:val="24"/>
          <w:szCs w:val="24"/>
        </w:rPr>
        <w:t>đã</w:t>
      </w:r>
      <w:proofErr w:type="spellEnd"/>
      <w:r w:rsidRPr="00EC3D01">
        <w:rPr>
          <w:rStyle w:val="14"/>
          <w:sz w:val="24"/>
          <w:szCs w:val="24"/>
        </w:rPr>
        <w:t xml:space="preserve"> </w:t>
      </w:r>
      <w:proofErr w:type="spellStart"/>
      <w:r w:rsidRPr="00EC3D01">
        <w:rPr>
          <w:rStyle w:val="14"/>
          <w:sz w:val="24"/>
          <w:szCs w:val="24"/>
        </w:rPr>
        <w:t>được</w:t>
      </w:r>
      <w:proofErr w:type="spellEnd"/>
      <w:r w:rsidRPr="00EC3D01">
        <w:rPr>
          <w:rStyle w:val="14"/>
          <w:sz w:val="24"/>
          <w:szCs w:val="24"/>
        </w:rPr>
        <w:t xml:space="preserve"> </w:t>
      </w:r>
      <w:proofErr w:type="spellStart"/>
      <w:r w:rsidRPr="00EC3D01">
        <w:rPr>
          <w:rStyle w:val="14"/>
          <w:sz w:val="24"/>
          <w:szCs w:val="24"/>
        </w:rPr>
        <w:t>cân</w:t>
      </w:r>
      <w:proofErr w:type="spellEnd"/>
      <w:r w:rsidRPr="00EC3D01">
        <w:rPr>
          <w:rStyle w:val="14"/>
          <w:sz w:val="24"/>
          <w:szCs w:val="24"/>
        </w:rPr>
        <w:t xml:space="preserve"> </w:t>
      </w:r>
      <w:proofErr w:type="spellStart"/>
      <w:r w:rsidRPr="00EC3D01">
        <w:rPr>
          <w:rStyle w:val="14"/>
          <w:sz w:val="24"/>
          <w:szCs w:val="24"/>
        </w:rPr>
        <w:t>bằng</w:t>
      </w:r>
      <w:proofErr w:type="spellEnd"/>
      <w:r w:rsidRPr="00EC3D01">
        <w:rPr>
          <w:rStyle w:val="14"/>
          <w:sz w:val="24"/>
          <w:szCs w:val="24"/>
        </w:rPr>
        <w:t xml:space="preserve"> </w:t>
      </w:r>
      <w:proofErr w:type="spellStart"/>
      <w:r w:rsidRPr="00EC3D01">
        <w:rPr>
          <w:rStyle w:val="14"/>
          <w:sz w:val="24"/>
          <w:szCs w:val="24"/>
        </w:rPr>
        <w:t>sau</w:t>
      </w:r>
      <w:proofErr w:type="spellEnd"/>
      <w:r w:rsidRPr="00EC3D01">
        <w:rPr>
          <w:rStyle w:val="14"/>
          <w:sz w:val="24"/>
          <w:szCs w:val="24"/>
        </w:rPr>
        <w:t>:</w:t>
      </w:r>
    </w:p>
    <w:p w14:paraId="02802C98" w14:textId="28283EBF" w:rsidR="0039099C" w:rsidRPr="00EC3D01" w:rsidRDefault="00315AE3" w:rsidP="007823E2">
      <w:pPr>
        <w:spacing w:after="120"/>
        <w:jc w:val="both"/>
        <w:rPr>
          <w:rStyle w:val="14"/>
          <w:sz w:val="24"/>
          <w:szCs w:val="24"/>
        </w:rPr>
      </w:pPr>
      <w:r w:rsidRPr="00315AE3">
        <w:rPr>
          <w:rStyle w:val="14"/>
          <w:position w:val="-12"/>
          <w:sz w:val="24"/>
          <w:szCs w:val="24"/>
        </w:rPr>
        <w:object w:dxaOrig="2280" w:dyaOrig="360" w14:anchorId="6B607350">
          <v:shape id="_x0000_i1748" type="#_x0000_t75" style="width:114.25pt;height:18pt" o:ole="">
            <v:imagedata r:id="rId28" o:title=""/>
          </v:shape>
          <o:OLEObject Type="Embed" ProgID="Equation.DSMT4" ShapeID="_x0000_i1748" DrawAspect="Content" ObjectID="_1821895199" r:id="rId29"/>
        </w:object>
      </w:r>
      <w:r w:rsidR="004E1629" w:rsidRPr="00EC3D01">
        <w:rPr>
          <w:rStyle w:val="14"/>
          <w:sz w:val="24"/>
          <w:szCs w:val="24"/>
        </w:rPr>
        <w:t xml:space="preserve">                                      </w:t>
      </w:r>
      <w:r w:rsidRPr="00315AE3">
        <w:rPr>
          <w:rStyle w:val="14"/>
          <w:position w:val="-12"/>
          <w:sz w:val="24"/>
          <w:szCs w:val="24"/>
        </w:rPr>
        <w:object w:dxaOrig="3800" w:dyaOrig="360" w14:anchorId="10B0B21D">
          <v:shape id="_x0000_i1746" type="#_x0000_t75" style="width:190.2pt;height:18pt" o:ole="">
            <v:imagedata r:id="rId30" o:title=""/>
          </v:shape>
          <o:OLEObject Type="Embed" ProgID="Equation.DSMT4" ShapeID="_x0000_i1746" DrawAspect="Content" ObjectID="_1821895200" r:id="rId31"/>
        </w:object>
      </w:r>
    </w:p>
    <w:p w14:paraId="70B76BF6" w14:textId="78BFA39C" w:rsidR="0039099C" w:rsidRPr="00EC3D01" w:rsidRDefault="00000000" w:rsidP="0039099C">
      <w:pPr>
        <w:tabs>
          <w:tab w:val="left" w:pos="2907"/>
        </w:tabs>
        <w:spacing w:after="0"/>
        <w:rPr>
          <w:rStyle w:val="14"/>
          <w:b/>
          <w:bCs/>
          <w:i/>
          <w:iCs/>
          <w:sz w:val="24"/>
          <w:szCs w:val="24"/>
          <w:u w:val="single"/>
        </w:rPr>
      </w:pPr>
      <w:r w:rsidRPr="00EC3D01">
        <w:rPr>
          <w:rStyle w:val="14"/>
          <w:b/>
          <w:bCs/>
          <w:i/>
          <w:iCs/>
          <w:sz w:val="24"/>
          <w:szCs w:val="24"/>
          <w:u w:val="single"/>
        </w:rPr>
        <w:t xml:space="preserve">DANG 2: GIẢI PHƯƠNG TRÌNH. </w:t>
      </w:r>
    </w:p>
    <w:p w14:paraId="4BB81AC5" w14:textId="102E148C" w:rsidR="00CA6A62" w:rsidRPr="00CA6A62" w:rsidRDefault="00000000" w:rsidP="00016F49">
      <w:pPr>
        <w:tabs>
          <w:tab w:val="left" w:pos="2907"/>
        </w:tabs>
        <w:spacing w:after="0"/>
        <w:rPr>
          <w:rFonts w:ascii="Times New Roman" w:hAnsi="Times New Roman"/>
          <w:sz w:val="24"/>
          <w:szCs w:val="24"/>
          <w:lang w:val="vi-VN"/>
        </w:rPr>
      </w:pPr>
      <w:proofErr w:type="spellStart"/>
      <w:r w:rsidRPr="00EC3D01">
        <w:rPr>
          <w:rStyle w:val="14"/>
          <w:b/>
          <w:bCs/>
          <w:sz w:val="24"/>
          <w:szCs w:val="24"/>
        </w:rPr>
        <w:t>Bài</w:t>
      </w:r>
      <w:proofErr w:type="spellEnd"/>
      <w:r w:rsidRPr="00EC3D01">
        <w:rPr>
          <w:rStyle w:val="14"/>
          <w:b/>
          <w:bCs/>
          <w:sz w:val="24"/>
          <w:szCs w:val="24"/>
        </w:rPr>
        <w:t xml:space="preserve"> </w:t>
      </w:r>
      <w:r w:rsidR="001D4436" w:rsidRPr="00EC3D01">
        <w:rPr>
          <w:rStyle w:val="14"/>
          <w:b/>
          <w:bCs/>
          <w:sz w:val="24"/>
          <w:szCs w:val="24"/>
        </w:rPr>
        <w:t>4</w:t>
      </w:r>
      <w:r w:rsidRPr="00EC3D01">
        <w:rPr>
          <w:rStyle w:val="14"/>
          <w:b/>
          <w:bCs/>
          <w:sz w:val="24"/>
          <w:szCs w:val="24"/>
        </w:rPr>
        <w:t>.</w:t>
      </w:r>
      <w:r w:rsidRPr="00EC3D01">
        <w:rPr>
          <w:rStyle w:val="14"/>
          <w:sz w:val="24"/>
          <w:szCs w:val="24"/>
        </w:rPr>
        <w:t xml:space="preserve"> </w:t>
      </w:r>
      <w:proofErr w:type="spellStart"/>
      <w:r w:rsidRPr="00EC3D01">
        <w:rPr>
          <w:rStyle w:val="14"/>
          <w:sz w:val="24"/>
          <w:szCs w:val="24"/>
        </w:rPr>
        <w:t>Giải</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Pr="00EC3D01">
        <w:rPr>
          <w:rStyle w:val="14"/>
          <w:sz w:val="24"/>
          <w:szCs w:val="24"/>
        </w:rPr>
        <w:t>trình</w:t>
      </w:r>
      <w:proofErr w:type="spellEnd"/>
      <w:r w:rsidRPr="00EC3D01">
        <w:rPr>
          <w:rStyle w:val="14"/>
          <w:sz w:val="24"/>
          <w:szCs w:val="24"/>
        </w:rPr>
        <w:t xml:space="preserve"> </w:t>
      </w:r>
      <w:proofErr w:type="spellStart"/>
      <w:r w:rsidRPr="00EC3D01">
        <w:rPr>
          <w:rStyle w:val="14"/>
          <w:sz w:val="24"/>
          <w:szCs w:val="24"/>
        </w:rPr>
        <w:t>sau</w:t>
      </w:r>
      <w:proofErr w:type="spellEnd"/>
      <w:r w:rsidRPr="00EC3D01">
        <w:rPr>
          <w:rStyle w:val="14"/>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CA6A62" w14:paraId="12512036" w14:textId="77777777" w:rsidTr="00942EEA">
        <w:tc>
          <w:tcPr>
            <w:tcW w:w="3485" w:type="dxa"/>
          </w:tcPr>
          <w:p w14:paraId="3DF7B425" w14:textId="77DADC8B" w:rsidR="00CA6A62" w:rsidRDefault="002772D0" w:rsidP="00016F49">
            <w:pPr>
              <w:tabs>
                <w:tab w:val="left" w:pos="2907"/>
              </w:tabs>
              <w:rPr>
                <w:sz w:val="24"/>
                <w:szCs w:val="24"/>
                <w:lang w:val="vi-VN"/>
              </w:rPr>
            </w:pPr>
            <w:r w:rsidRPr="0096523E">
              <w:rPr>
                <w:rFonts w:ascii="Times New Roman" w:eastAsia="Calibri" w:hAnsi="Times New Roman" w:cs="Times New Roman"/>
                <w:noProof/>
                <w:position w:val="-14"/>
                <w:sz w:val="24"/>
                <w:szCs w:val="24"/>
              </w:rPr>
              <w:object w:dxaOrig="2480" w:dyaOrig="400" w14:anchorId="275A47F7">
                <v:shape id="_x0000_i1185" type="#_x0000_t75" style="width:123.75pt;height:20.25pt" o:ole="">
                  <v:imagedata r:id="rId32" o:title=""/>
                </v:shape>
                <o:OLEObject Type="Embed" ProgID="Equation.DSMT4" ShapeID="_x0000_i1185" DrawAspect="Content" ObjectID="_1821895201" r:id="rId33"/>
              </w:object>
            </w:r>
          </w:p>
        </w:tc>
        <w:tc>
          <w:tcPr>
            <w:tcW w:w="3485" w:type="dxa"/>
          </w:tcPr>
          <w:p w14:paraId="62C6B798" w14:textId="03E3ED40" w:rsidR="00CA6A62" w:rsidRDefault="002772D0" w:rsidP="00016F49">
            <w:pPr>
              <w:tabs>
                <w:tab w:val="left" w:pos="2907"/>
              </w:tabs>
              <w:rPr>
                <w:sz w:val="24"/>
                <w:szCs w:val="24"/>
                <w:lang w:val="vi-VN"/>
              </w:rPr>
            </w:pPr>
            <w:r w:rsidRPr="002772D0">
              <w:rPr>
                <w:rStyle w:val="14"/>
                <w:position w:val="-14"/>
                <w:sz w:val="24"/>
                <w:szCs w:val="24"/>
              </w:rPr>
              <w:object w:dxaOrig="2720" w:dyaOrig="400" w14:anchorId="016576DB">
                <v:shape id="_x0000_i1187" type="#_x0000_t75" style="width:136pt;height:20pt" o:ole="">
                  <v:imagedata r:id="rId34" o:title=""/>
                </v:shape>
                <o:OLEObject Type="Embed" ProgID="Equation.DSMT4" ShapeID="_x0000_i1187" DrawAspect="Content" ObjectID="_1821895202" r:id="rId35"/>
              </w:object>
            </w:r>
          </w:p>
        </w:tc>
        <w:tc>
          <w:tcPr>
            <w:tcW w:w="3486" w:type="dxa"/>
          </w:tcPr>
          <w:p w14:paraId="7C7E3F58" w14:textId="07539E32" w:rsidR="00CA6A62" w:rsidRDefault="002772D0" w:rsidP="00016F49">
            <w:pPr>
              <w:tabs>
                <w:tab w:val="left" w:pos="2907"/>
              </w:tabs>
              <w:rPr>
                <w:sz w:val="24"/>
                <w:szCs w:val="24"/>
                <w:lang w:val="vi-VN"/>
              </w:rPr>
            </w:pPr>
            <w:r w:rsidRPr="002772D0">
              <w:rPr>
                <w:rStyle w:val="14"/>
                <w:position w:val="-10"/>
                <w:sz w:val="24"/>
                <w:szCs w:val="24"/>
              </w:rPr>
              <w:object w:dxaOrig="2180" w:dyaOrig="360" w14:anchorId="5E1FF617">
                <v:shape id="_x0000_i1191" type="#_x0000_t75" style="width:109.1pt;height:17.9pt" o:ole="">
                  <v:imagedata r:id="rId36" o:title=""/>
                </v:shape>
                <o:OLEObject Type="Embed" ProgID="Equation.DSMT4" ShapeID="_x0000_i1191" DrawAspect="Content" ObjectID="_1821895203" r:id="rId37"/>
              </w:object>
            </w:r>
          </w:p>
        </w:tc>
      </w:tr>
      <w:tr w:rsidR="00CA6A62" w14:paraId="535A5C07" w14:textId="77777777" w:rsidTr="00942EEA">
        <w:tc>
          <w:tcPr>
            <w:tcW w:w="3485" w:type="dxa"/>
          </w:tcPr>
          <w:p w14:paraId="4D4D7A3A" w14:textId="2E9FC4A4" w:rsidR="00CA6A62" w:rsidRDefault="002772D0" w:rsidP="00016F49">
            <w:pPr>
              <w:tabs>
                <w:tab w:val="left" w:pos="2907"/>
              </w:tabs>
              <w:rPr>
                <w:sz w:val="24"/>
                <w:szCs w:val="24"/>
                <w:lang w:val="vi-VN"/>
              </w:rPr>
            </w:pPr>
            <w:r w:rsidRPr="002772D0">
              <w:rPr>
                <w:rStyle w:val="14"/>
                <w:position w:val="-14"/>
                <w:sz w:val="24"/>
                <w:szCs w:val="24"/>
              </w:rPr>
              <w:object w:dxaOrig="2540" w:dyaOrig="440" w14:anchorId="26D0AD34">
                <v:shape id="_x0000_i1189" type="#_x0000_t75" style="width:127.25pt;height:21.9pt" o:ole="">
                  <v:imagedata r:id="rId38" o:title=""/>
                </v:shape>
                <o:OLEObject Type="Embed" ProgID="Equation.DSMT4" ShapeID="_x0000_i1189" DrawAspect="Content" ObjectID="_1821895204" r:id="rId39"/>
              </w:object>
            </w:r>
          </w:p>
        </w:tc>
        <w:tc>
          <w:tcPr>
            <w:tcW w:w="3485" w:type="dxa"/>
          </w:tcPr>
          <w:p w14:paraId="3056EF45" w14:textId="747E0F40" w:rsidR="00CA6A62" w:rsidRDefault="00D179A8" w:rsidP="00016F49">
            <w:pPr>
              <w:tabs>
                <w:tab w:val="left" w:pos="2907"/>
              </w:tabs>
              <w:rPr>
                <w:sz w:val="24"/>
                <w:szCs w:val="24"/>
                <w:lang w:val="vi-VN"/>
              </w:rPr>
            </w:pPr>
            <w:r w:rsidRPr="00D179A8">
              <w:rPr>
                <w:position w:val="-14"/>
                <w:sz w:val="24"/>
                <w:szCs w:val="24"/>
                <w:lang w:val="vi-VN"/>
              </w:rPr>
              <w:object w:dxaOrig="2480" w:dyaOrig="400" w14:anchorId="53116C22">
                <v:shape id="_x0000_i1040" type="#_x0000_t75" style="width:124.1pt;height:19.9pt" o:ole="">
                  <v:imagedata r:id="rId40" o:title=""/>
                </v:shape>
                <o:OLEObject Type="Embed" ProgID="Equation.DSMT4" ShapeID="_x0000_i1040" DrawAspect="Content" ObjectID="_1821895205" r:id="rId41"/>
              </w:object>
            </w:r>
          </w:p>
        </w:tc>
        <w:tc>
          <w:tcPr>
            <w:tcW w:w="3486" w:type="dxa"/>
          </w:tcPr>
          <w:p w14:paraId="1225E8A2" w14:textId="3A4636E3" w:rsidR="00CA6A62" w:rsidRDefault="00CA6A62" w:rsidP="00016F49">
            <w:pPr>
              <w:tabs>
                <w:tab w:val="left" w:pos="2907"/>
              </w:tabs>
              <w:rPr>
                <w:sz w:val="24"/>
                <w:szCs w:val="24"/>
                <w:lang w:val="vi-VN"/>
              </w:rPr>
            </w:pPr>
            <w:r w:rsidRPr="00CA6A62">
              <w:rPr>
                <w:position w:val="-10"/>
                <w:sz w:val="24"/>
                <w:szCs w:val="24"/>
                <w:lang w:val="vi-VN"/>
              </w:rPr>
              <w:object w:dxaOrig="1800" w:dyaOrig="360" w14:anchorId="5E94C165">
                <v:shape id="_x0000_i1041" type="#_x0000_t75" style="width:90pt;height:18pt" o:ole="">
                  <v:imagedata r:id="rId42" o:title=""/>
                </v:shape>
                <o:OLEObject Type="Embed" ProgID="Equation.DSMT4" ShapeID="_x0000_i1041" DrawAspect="Content" ObjectID="_1821895206" r:id="rId43"/>
              </w:object>
            </w:r>
          </w:p>
        </w:tc>
      </w:tr>
    </w:tbl>
    <w:p w14:paraId="7DD9318B" w14:textId="1EF2035F" w:rsidR="00416475" w:rsidRPr="00D179A8" w:rsidRDefault="00416475" w:rsidP="00D179A8">
      <w:pPr>
        <w:tabs>
          <w:tab w:val="left" w:pos="2907"/>
        </w:tabs>
        <w:spacing w:after="0"/>
        <w:rPr>
          <w:rStyle w:val="14"/>
          <w:rFonts w:asciiTheme="minorHAnsi" w:hAnsiTheme="minorHAnsi"/>
          <w:sz w:val="24"/>
          <w:szCs w:val="24"/>
          <w:lang w:val="vi-VN"/>
        </w:rPr>
      </w:pPr>
      <w:proofErr w:type="spellStart"/>
      <w:r w:rsidRPr="00EC3D01">
        <w:rPr>
          <w:rStyle w:val="14"/>
          <w:b/>
          <w:bCs/>
          <w:sz w:val="24"/>
          <w:szCs w:val="24"/>
        </w:rPr>
        <w:t>Bài</w:t>
      </w:r>
      <w:proofErr w:type="spellEnd"/>
      <w:r w:rsidRPr="00EC3D01">
        <w:rPr>
          <w:rStyle w:val="14"/>
          <w:b/>
          <w:bCs/>
          <w:sz w:val="24"/>
          <w:szCs w:val="24"/>
        </w:rPr>
        <w:t xml:space="preserve"> </w:t>
      </w:r>
      <w:r w:rsidR="001D4436" w:rsidRPr="00EC3D01">
        <w:rPr>
          <w:rStyle w:val="14"/>
          <w:b/>
          <w:bCs/>
          <w:sz w:val="24"/>
          <w:szCs w:val="24"/>
        </w:rPr>
        <w:t>5</w:t>
      </w:r>
      <w:r w:rsidR="00EB03EB" w:rsidRPr="00EC3D01">
        <w:rPr>
          <w:rStyle w:val="14"/>
          <w:b/>
          <w:bCs/>
          <w:sz w:val="24"/>
          <w:szCs w:val="24"/>
        </w:rPr>
        <w:t>.</w:t>
      </w:r>
      <w:r w:rsidR="00EB03EB" w:rsidRPr="00EC3D01">
        <w:rPr>
          <w:rStyle w:val="14"/>
          <w:sz w:val="24"/>
          <w:szCs w:val="24"/>
        </w:rPr>
        <w:t xml:space="preserve"> </w:t>
      </w:r>
      <w:r w:rsidRPr="00EC3D01">
        <w:rPr>
          <w:rStyle w:val="14"/>
          <w:sz w:val="24"/>
          <w:szCs w:val="24"/>
        </w:rPr>
        <w:t xml:space="preserve"> </w:t>
      </w:r>
      <w:proofErr w:type="spellStart"/>
      <w:r w:rsidRPr="00EC3D01">
        <w:rPr>
          <w:rStyle w:val="14"/>
          <w:sz w:val="24"/>
          <w:szCs w:val="24"/>
        </w:rPr>
        <w:t>Giải</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phương</w:t>
      </w:r>
      <w:proofErr w:type="spellEnd"/>
      <w:r w:rsidRPr="00EC3D01">
        <w:rPr>
          <w:rStyle w:val="14"/>
          <w:sz w:val="24"/>
          <w:szCs w:val="24"/>
        </w:rPr>
        <w:t xml:space="preserve"> </w:t>
      </w:r>
      <w:proofErr w:type="spellStart"/>
      <w:r w:rsidRPr="00EC3D01">
        <w:rPr>
          <w:rStyle w:val="14"/>
          <w:sz w:val="24"/>
          <w:szCs w:val="24"/>
        </w:rPr>
        <w:t>trình</w:t>
      </w:r>
      <w:proofErr w:type="spellEnd"/>
      <w:r w:rsidRPr="00EC3D01">
        <w:rPr>
          <w:rStyle w:val="14"/>
          <w:sz w:val="24"/>
          <w:szCs w:val="24"/>
        </w:rPr>
        <w:t xml:space="preserve"> </w:t>
      </w:r>
      <w:proofErr w:type="spellStart"/>
      <w:proofErr w:type="gramStart"/>
      <w:r w:rsidRPr="00EC3D01">
        <w:rPr>
          <w:rStyle w:val="14"/>
          <w:sz w:val="24"/>
          <w:szCs w:val="24"/>
        </w:rPr>
        <w:t>sau</w:t>
      </w:r>
      <w:proofErr w:type="spellEnd"/>
      <w:r w:rsidRPr="00EC3D01">
        <w:rPr>
          <w:rStyle w:val="14"/>
          <w:sz w:val="24"/>
          <w:szCs w:val="24"/>
        </w:rPr>
        <w:t xml:space="preserve"> :</w:t>
      </w:r>
      <w:proofErr w:type="gramEnd"/>
    </w:p>
    <w:p w14:paraId="3539575A" w14:textId="7555512B" w:rsidR="00EB03EB" w:rsidRPr="007D2400" w:rsidRDefault="002772D0" w:rsidP="00942EEA">
      <w:pPr>
        <w:pStyle w:val="ListParagraph"/>
        <w:numPr>
          <w:ilvl w:val="0"/>
          <w:numId w:val="13"/>
        </w:numPr>
        <w:tabs>
          <w:tab w:val="left" w:pos="32"/>
        </w:tabs>
        <w:spacing w:after="0"/>
        <w:rPr>
          <w:rFonts w:ascii="Times New Roman" w:hAnsi="Times New Roman" w:cs="Times New Roman"/>
          <w:sz w:val="24"/>
          <w:szCs w:val="24"/>
        </w:rPr>
      </w:pPr>
      <w:r w:rsidRPr="002772D0">
        <w:rPr>
          <w:rFonts w:ascii="Times New Roman" w:hAnsi="Times New Roman" w:cs="Times New Roman"/>
          <w:position w:val="-24"/>
          <w:sz w:val="24"/>
          <w:szCs w:val="24"/>
        </w:rPr>
        <w:object w:dxaOrig="1600" w:dyaOrig="620" w14:anchorId="3F39351B">
          <v:shape id="_x0000_i1259" type="#_x0000_t75" style="width:79.75pt;height:31.1pt" o:ole="">
            <v:imagedata r:id="rId44" o:title=""/>
          </v:shape>
          <o:OLEObject Type="Embed" ProgID="Equation.DSMT4" ShapeID="_x0000_i1259" DrawAspect="Content" ObjectID="_1821895207" r:id="rId45"/>
        </w:object>
      </w:r>
      <w:r w:rsidR="00EB03EB" w:rsidRPr="007D2400">
        <w:rPr>
          <w:rFonts w:ascii="Times New Roman" w:hAnsi="Times New Roman" w:cs="Times New Roman"/>
          <w:sz w:val="24"/>
          <w:szCs w:val="24"/>
        </w:rPr>
        <w:t xml:space="preserve">                                                                b) </w:t>
      </w:r>
      <w:r w:rsidRPr="002772D0">
        <w:rPr>
          <w:rFonts w:ascii="Times New Roman" w:hAnsi="Times New Roman" w:cs="Times New Roman"/>
          <w:position w:val="-32"/>
          <w:sz w:val="24"/>
          <w:szCs w:val="24"/>
        </w:rPr>
        <w:object w:dxaOrig="2780" w:dyaOrig="700" w14:anchorId="7E7B166F">
          <v:shape id="_x0000_i1261" type="#_x0000_t75" style="width:139.15pt;height:35.25pt" o:ole="">
            <v:imagedata r:id="rId46" o:title=""/>
          </v:shape>
          <o:OLEObject Type="Embed" ProgID="Equation.DSMT4" ShapeID="_x0000_i1261" DrawAspect="Content" ObjectID="_1821895208" r:id="rId47"/>
        </w:object>
      </w:r>
    </w:p>
    <w:p w14:paraId="07BC7F10" w14:textId="4842EEDD" w:rsidR="00EB03EB" w:rsidRDefault="00EB03EB" w:rsidP="00942EEA">
      <w:pPr>
        <w:tabs>
          <w:tab w:val="left" w:pos="32"/>
        </w:tabs>
        <w:spacing w:after="0"/>
        <w:ind w:left="60"/>
        <w:rPr>
          <w:rFonts w:ascii="Times New Roman" w:hAnsi="Times New Roman" w:cs="Times New Roman"/>
          <w:sz w:val="24"/>
          <w:szCs w:val="24"/>
        </w:rPr>
      </w:pPr>
      <w:r w:rsidRPr="007D2400">
        <w:rPr>
          <w:rFonts w:ascii="Times New Roman" w:hAnsi="Times New Roman" w:cs="Times New Roman"/>
          <w:sz w:val="24"/>
          <w:szCs w:val="24"/>
        </w:rPr>
        <w:t>c)</w:t>
      </w:r>
      <w:r w:rsidR="002772D0" w:rsidRPr="002772D0">
        <w:rPr>
          <w:rFonts w:ascii="Times New Roman" w:hAnsi="Times New Roman" w:cs="Times New Roman"/>
          <w:position w:val="-24"/>
          <w:sz w:val="24"/>
          <w:szCs w:val="24"/>
        </w:rPr>
        <w:object w:dxaOrig="2079" w:dyaOrig="620" w14:anchorId="066E8523">
          <v:shape id="_x0000_i1263" type="#_x0000_t75" style="width:103.85pt;height:31.1pt" o:ole="">
            <v:imagedata r:id="rId48" o:title=""/>
          </v:shape>
          <o:OLEObject Type="Embed" ProgID="Equation.DSMT4" ShapeID="_x0000_i1263" DrawAspect="Content" ObjectID="_1821895209" r:id="rId49"/>
        </w:object>
      </w:r>
      <w:r w:rsidRPr="007D2400">
        <w:rPr>
          <w:rFonts w:ascii="Times New Roman" w:hAnsi="Times New Roman" w:cs="Times New Roman"/>
          <w:sz w:val="24"/>
          <w:szCs w:val="24"/>
        </w:rPr>
        <w:t xml:space="preserve">                                                           d) </w:t>
      </w:r>
      <w:r w:rsidR="002772D0" w:rsidRPr="002772D0">
        <w:rPr>
          <w:rFonts w:ascii="Times New Roman" w:hAnsi="Times New Roman" w:cs="Times New Roman"/>
          <w:position w:val="-24"/>
          <w:sz w:val="24"/>
          <w:szCs w:val="24"/>
        </w:rPr>
        <w:object w:dxaOrig="2400" w:dyaOrig="620" w14:anchorId="1D4B63C9">
          <v:shape id="_x0000_i1265" type="#_x0000_t75" style="width:119.9pt;height:31.1pt" o:ole="">
            <v:imagedata r:id="rId50" o:title=""/>
          </v:shape>
          <o:OLEObject Type="Embed" ProgID="Equation.DSMT4" ShapeID="_x0000_i1265" DrawAspect="Content" ObjectID="_1821895210" r:id="rId51"/>
        </w:object>
      </w:r>
    </w:p>
    <w:p w14:paraId="7D795C03" w14:textId="6EE7EA8A" w:rsidR="00416475" w:rsidRPr="00543454" w:rsidRDefault="00416475" w:rsidP="00142AC3">
      <w:pPr>
        <w:tabs>
          <w:tab w:val="left" w:pos="5471"/>
        </w:tabs>
        <w:spacing w:after="120"/>
        <w:rPr>
          <w:b/>
          <w:bCs/>
          <w:i/>
          <w:iCs/>
          <w:sz w:val="24"/>
          <w:szCs w:val="24"/>
        </w:rPr>
      </w:pPr>
      <w:r w:rsidRPr="004310B5">
        <w:rPr>
          <w:rStyle w:val="14"/>
          <w:b/>
          <w:bCs/>
          <w:i/>
          <w:iCs/>
          <w:sz w:val="24"/>
          <w:szCs w:val="24"/>
          <w:u w:val="single"/>
        </w:rPr>
        <w:t xml:space="preserve">DẠNG </w:t>
      </w:r>
      <w:r w:rsidR="00016F49">
        <w:rPr>
          <w:rStyle w:val="14"/>
          <w:b/>
          <w:bCs/>
          <w:i/>
          <w:iCs/>
          <w:sz w:val="24"/>
          <w:szCs w:val="24"/>
          <w:u w:val="single"/>
        </w:rPr>
        <w:t>3</w:t>
      </w:r>
      <w:r w:rsidR="00016F49">
        <w:rPr>
          <w:rStyle w:val="14"/>
          <w:b/>
          <w:bCs/>
          <w:i/>
          <w:iCs/>
          <w:sz w:val="24"/>
          <w:szCs w:val="24"/>
          <w:u w:val="single"/>
          <w:lang w:val="vi-VN"/>
        </w:rPr>
        <w:t xml:space="preserve">: </w:t>
      </w:r>
      <w:r w:rsidR="00677F5B">
        <w:rPr>
          <w:rStyle w:val="14"/>
          <w:b/>
          <w:bCs/>
          <w:i/>
          <w:iCs/>
          <w:sz w:val="24"/>
          <w:szCs w:val="24"/>
          <w:u w:val="single"/>
          <w:lang w:val="vi-VN"/>
        </w:rPr>
        <w:t>BẤT ĐẲNG THỨC.</w:t>
      </w:r>
    </w:p>
    <w:p w14:paraId="73088241" w14:textId="670795D9" w:rsidR="00416475" w:rsidRDefault="00416475" w:rsidP="005963F9">
      <w:pPr>
        <w:tabs>
          <w:tab w:val="left" w:pos="46"/>
        </w:tabs>
        <w:spacing w:after="120"/>
        <w:rPr>
          <w:rStyle w:val="14"/>
          <w:sz w:val="24"/>
          <w:szCs w:val="24"/>
          <w:lang w:val="vi-VN"/>
        </w:rPr>
      </w:pPr>
      <w:r w:rsidRPr="00EC3D01">
        <w:rPr>
          <w:b/>
          <w:bCs/>
          <w:sz w:val="24"/>
          <w:szCs w:val="24"/>
        </w:rPr>
        <w:tab/>
      </w:r>
      <w:proofErr w:type="spellStart"/>
      <w:r w:rsidR="00A9343F" w:rsidRPr="00EC3D01">
        <w:rPr>
          <w:b/>
          <w:bCs/>
          <w:sz w:val="24"/>
          <w:szCs w:val="24"/>
        </w:rPr>
        <w:t>B</w:t>
      </w:r>
      <w:r w:rsidRPr="00EC3D01">
        <w:rPr>
          <w:rStyle w:val="14"/>
          <w:b/>
          <w:bCs/>
          <w:sz w:val="24"/>
          <w:szCs w:val="24"/>
        </w:rPr>
        <w:t>ài</w:t>
      </w:r>
      <w:proofErr w:type="spellEnd"/>
      <w:r w:rsidRPr="00EC3D01">
        <w:rPr>
          <w:rStyle w:val="14"/>
          <w:b/>
          <w:bCs/>
          <w:sz w:val="24"/>
          <w:szCs w:val="24"/>
        </w:rPr>
        <w:t xml:space="preserve"> </w:t>
      </w:r>
      <w:r w:rsidR="001D4436" w:rsidRPr="00EC3D01">
        <w:rPr>
          <w:rStyle w:val="14"/>
          <w:b/>
          <w:bCs/>
          <w:sz w:val="24"/>
          <w:szCs w:val="24"/>
        </w:rPr>
        <w:t>6</w:t>
      </w:r>
      <w:r w:rsidR="00A9343F" w:rsidRPr="00EC3D01">
        <w:rPr>
          <w:rStyle w:val="14"/>
          <w:b/>
          <w:bCs/>
          <w:sz w:val="24"/>
          <w:szCs w:val="24"/>
          <w:lang w:val="vi-VN"/>
        </w:rPr>
        <w:t>.</w:t>
      </w:r>
      <w:r w:rsidR="00A9343F" w:rsidRPr="00EC3D01">
        <w:rPr>
          <w:rStyle w:val="14"/>
          <w:sz w:val="24"/>
          <w:szCs w:val="24"/>
          <w:lang w:val="vi-VN"/>
        </w:rPr>
        <w:t xml:space="preserve"> </w:t>
      </w:r>
      <w:r w:rsidRPr="00EC3D01">
        <w:rPr>
          <w:rStyle w:val="14"/>
          <w:sz w:val="24"/>
          <w:szCs w:val="24"/>
        </w:rPr>
        <w:t xml:space="preserve"> </w:t>
      </w:r>
      <w:r w:rsidR="007D2400">
        <w:rPr>
          <w:rStyle w:val="14"/>
          <w:sz w:val="24"/>
          <w:szCs w:val="24"/>
        </w:rPr>
        <w:t>Cho</w:t>
      </w:r>
      <w:r w:rsidR="007D2400">
        <w:rPr>
          <w:rStyle w:val="14"/>
          <w:sz w:val="24"/>
          <w:szCs w:val="24"/>
          <w:lang w:val="vi-VN"/>
        </w:rPr>
        <w:t xml:space="preserve"> </w:t>
      </w:r>
      <w:r w:rsidR="002772D0" w:rsidRPr="002772D0">
        <w:rPr>
          <w:rStyle w:val="14"/>
          <w:position w:val="-6"/>
          <w:sz w:val="24"/>
          <w:szCs w:val="24"/>
          <w:lang w:val="vi-VN"/>
        </w:rPr>
        <w:object w:dxaOrig="580" w:dyaOrig="279" w14:anchorId="57054C15">
          <v:shape id="_x0000_i1268" type="#_x0000_t75" style="width:29pt;height:13.95pt" o:ole="">
            <v:imagedata r:id="rId52" o:title=""/>
          </v:shape>
          <o:OLEObject Type="Embed" ProgID="Equation.DSMT4" ShapeID="_x0000_i1268" DrawAspect="Content" ObjectID="_1821895211" r:id="rId53"/>
        </w:object>
      </w:r>
      <w:r w:rsidR="007D2400">
        <w:rPr>
          <w:rStyle w:val="14"/>
          <w:sz w:val="24"/>
          <w:szCs w:val="24"/>
          <w:lang w:val="vi-VN"/>
        </w:rPr>
        <w:t>. Chứng minh rằng:</w:t>
      </w:r>
      <w:r w:rsidR="005963F9">
        <w:rPr>
          <w:sz w:val="24"/>
          <w:szCs w:val="24"/>
          <w:lang w:val="vi-VN"/>
        </w:rPr>
        <w:t xml:space="preserve">       </w:t>
      </w:r>
      <w:r w:rsidR="002772D0">
        <w:rPr>
          <w:sz w:val="24"/>
          <w:szCs w:val="24"/>
        </w:rPr>
        <w:t xml:space="preserve">    </w:t>
      </w:r>
      <w:r w:rsidRPr="00EC3D01">
        <w:rPr>
          <w:rStyle w:val="14"/>
          <w:sz w:val="24"/>
          <w:szCs w:val="24"/>
        </w:rPr>
        <w:t xml:space="preserve"> </w:t>
      </w:r>
      <w:r w:rsidR="00942EEA" w:rsidRPr="00942EEA">
        <w:rPr>
          <w:rStyle w:val="14"/>
          <w:position w:val="-10"/>
          <w:sz w:val="24"/>
          <w:szCs w:val="24"/>
          <w:lang w:val="vi-VN"/>
        </w:rPr>
        <w:object w:dxaOrig="1300" w:dyaOrig="320" w14:anchorId="0FE57DD0">
          <v:shape id="_x0000_i1383" type="#_x0000_t75" style="width:64.85pt;height:16pt" o:ole="">
            <v:imagedata r:id="rId54" o:title=""/>
          </v:shape>
          <o:OLEObject Type="Embed" ProgID="Equation.DSMT4" ShapeID="_x0000_i1383" DrawAspect="Content" ObjectID="_1821895212" r:id="rId55"/>
        </w:object>
      </w:r>
      <w:r w:rsidR="00EE20C7">
        <w:rPr>
          <w:sz w:val="24"/>
          <w:szCs w:val="24"/>
          <w:lang w:val="vi-VN"/>
        </w:rPr>
        <w:t xml:space="preserve">           </w:t>
      </w:r>
      <w:r w:rsidR="005963F9">
        <w:rPr>
          <w:sz w:val="24"/>
          <w:szCs w:val="24"/>
          <w:lang w:val="vi-VN"/>
        </w:rPr>
        <w:t xml:space="preserve">               </w:t>
      </w:r>
      <w:r w:rsidR="002772D0">
        <w:rPr>
          <w:rStyle w:val="14"/>
          <w:sz w:val="24"/>
          <w:szCs w:val="24"/>
        </w:rPr>
        <w:t xml:space="preserve"> </w:t>
      </w:r>
      <w:r w:rsidR="00942EEA" w:rsidRPr="00942EEA">
        <w:rPr>
          <w:rStyle w:val="14"/>
          <w:position w:val="-10"/>
          <w:sz w:val="24"/>
          <w:szCs w:val="24"/>
          <w:lang w:val="vi-VN"/>
        </w:rPr>
        <w:object w:dxaOrig="1660" w:dyaOrig="320" w14:anchorId="7D383427">
          <v:shape id="_x0000_i1385" type="#_x0000_t75" style="width:83pt;height:16pt" o:ole="">
            <v:imagedata r:id="rId56" o:title=""/>
          </v:shape>
          <o:OLEObject Type="Embed" ProgID="Equation.DSMT4" ShapeID="_x0000_i1385" DrawAspect="Content" ObjectID="_1821895213" r:id="rId57"/>
        </w:object>
      </w:r>
      <w:r w:rsidR="00EE20C7">
        <w:rPr>
          <w:rStyle w:val="14"/>
          <w:sz w:val="24"/>
          <w:szCs w:val="24"/>
          <w:lang w:val="vi-VN"/>
        </w:rPr>
        <w:t xml:space="preserve">        </w:t>
      </w:r>
      <w:r w:rsidR="004310B5">
        <w:rPr>
          <w:rStyle w:val="14"/>
          <w:sz w:val="24"/>
          <w:szCs w:val="24"/>
          <w:lang w:val="vi-VN"/>
        </w:rPr>
        <w:t xml:space="preserve"> </w:t>
      </w:r>
      <w:r w:rsidR="00942EEA" w:rsidRPr="00942EEA">
        <w:rPr>
          <w:rStyle w:val="14"/>
          <w:position w:val="-10"/>
          <w:sz w:val="24"/>
          <w:szCs w:val="24"/>
          <w:lang w:val="vi-VN"/>
        </w:rPr>
        <w:object w:dxaOrig="1440" w:dyaOrig="320" w14:anchorId="4BB020ED">
          <v:shape id="_x0000_i1387" type="#_x0000_t75" style="width:72.15pt;height:16pt" o:ole="">
            <v:imagedata r:id="rId58" o:title=""/>
          </v:shape>
          <o:OLEObject Type="Embed" ProgID="Equation.DSMT4" ShapeID="_x0000_i1387" DrawAspect="Content" ObjectID="_1821895214" r:id="rId59"/>
        </w:object>
      </w:r>
      <w:r w:rsidR="0096748C">
        <w:rPr>
          <w:sz w:val="24"/>
          <w:szCs w:val="24"/>
          <w:lang w:val="vi-VN"/>
        </w:rPr>
        <w:t xml:space="preserve">        </w:t>
      </w:r>
      <w:r w:rsidR="004310B5">
        <w:rPr>
          <w:rStyle w:val="14"/>
          <w:sz w:val="24"/>
          <w:szCs w:val="24"/>
          <w:lang w:val="vi-VN"/>
        </w:rPr>
        <w:t xml:space="preserve">  </w:t>
      </w:r>
      <w:r w:rsidR="00942EEA" w:rsidRPr="00942EEA">
        <w:rPr>
          <w:rStyle w:val="14"/>
          <w:position w:val="-10"/>
          <w:sz w:val="24"/>
          <w:szCs w:val="24"/>
          <w:lang w:val="vi-VN"/>
        </w:rPr>
        <w:object w:dxaOrig="1480" w:dyaOrig="320" w14:anchorId="151B1511">
          <v:shape id="_x0000_i1381" type="#_x0000_t75" style="width:74.2pt;height:16pt" o:ole="">
            <v:imagedata r:id="rId60" o:title=""/>
          </v:shape>
          <o:OLEObject Type="Embed" ProgID="Equation.DSMT4" ShapeID="_x0000_i1381" DrawAspect="Content" ObjectID="_1821895215" r:id="rId61"/>
        </w:object>
      </w:r>
      <w:r w:rsidRPr="00EC3D01">
        <w:rPr>
          <w:sz w:val="24"/>
          <w:szCs w:val="24"/>
        </w:rPr>
        <w:tab/>
      </w:r>
      <w:r w:rsidR="00942EEA">
        <w:rPr>
          <w:sz w:val="24"/>
          <w:szCs w:val="24"/>
        </w:rPr>
        <w:t xml:space="preserve">            </w:t>
      </w:r>
      <w:r w:rsidR="00942EEA" w:rsidRPr="00942EEA">
        <w:rPr>
          <w:rStyle w:val="14"/>
          <w:position w:val="-10"/>
          <w:sz w:val="24"/>
          <w:szCs w:val="24"/>
          <w:lang w:val="vi-VN"/>
        </w:rPr>
        <w:object w:dxaOrig="2040" w:dyaOrig="320" w14:anchorId="0D1898BB">
          <v:shape id="_x0000_i1389" type="#_x0000_t75" style="width:102pt;height:16pt" o:ole="">
            <v:imagedata r:id="rId62" o:title=""/>
          </v:shape>
          <o:OLEObject Type="Embed" ProgID="Equation.DSMT4" ShapeID="_x0000_i1389" DrawAspect="Content" ObjectID="_1821895216" r:id="rId63"/>
        </w:object>
      </w:r>
      <w:r w:rsidRPr="00EC3D01">
        <w:rPr>
          <w:sz w:val="24"/>
          <w:szCs w:val="24"/>
        </w:rPr>
        <w:tab/>
      </w:r>
      <w:r w:rsidR="00942EEA">
        <w:rPr>
          <w:sz w:val="24"/>
          <w:szCs w:val="24"/>
        </w:rPr>
        <w:t xml:space="preserve">         </w:t>
      </w:r>
      <w:r w:rsidR="00942EEA" w:rsidRPr="00942EEA">
        <w:rPr>
          <w:rStyle w:val="14"/>
          <w:position w:val="-10"/>
          <w:sz w:val="24"/>
          <w:szCs w:val="24"/>
          <w:lang w:val="vi-VN"/>
        </w:rPr>
        <w:object w:dxaOrig="2060" w:dyaOrig="320" w14:anchorId="012A4CEC">
          <v:shape id="_x0000_i1391" type="#_x0000_t75" style="width:102.9pt;height:16pt" o:ole="">
            <v:imagedata r:id="rId64" o:title=""/>
          </v:shape>
          <o:OLEObject Type="Embed" ProgID="Equation.DSMT4" ShapeID="_x0000_i1391" DrawAspect="Content" ObjectID="_1821895217" r:id="rId65"/>
        </w:object>
      </w:r>
      <w:r w:rsidR="00A9343F" w:rsidRPr="00EC3D01">
        <w:rPr>
          <w:rStyle w:val="14"/>
          <w:sz w:val="24"/>
          <w:szCs w:val="24"/>
          <w:lang w:val="vi-VN"/>
        </w:rPr>
        <w:t xml:space="preserve"> </w:t>
      </w:r>
    </w:p>
    <w:p w14:paraId="0429264F" w14:textId="74FDAFA9" w:rsidR="00DF2D0C" w:rsidRPr="00DF2D0C" w:rsidRDefault="00DF2D0C" w:rsidP="006553E3">
      <w:pPr>
        <w:pStyle w:val="NormalWeb"/>
        <w:spacing w:before="0" w:beforeAutospacing="0" w:after="0" w:afterAutospacing="0" w:line="360" w:lineRule="atLeast"/>
        <w:ind w:left="48" w:right="48"/>
        <w:jc w:val="both"/>
        <w:rPr>
          <w:color w:val="000000"/>
          <w:lang w:val="vi-VN"/>
        </w:rPr>
      </w:pPr>
      <w:r w:rsidRPr="00DF2D0C">
        <w:rPr>
          <w:rStyle w:val="14"/>
          <w:b/>
          <w:bCs/>
          <w:sz w:val="24"/>
          <w:lang w:val="vi-VN"/>
        </w:rPr>
        <w:t>Bài 7:</w:t>
      </w:r>
      <w:r w:rsidRPr="00DF2D0C">
        <w:rPr>
          <w:rStyle w:val="14"/>
          <w:sz w:val="24"/>
          <w:lang w:val="vi-VN"/>
        </w:rPr>
        <w:t xml:space="preserve"> </w:t>
      </w:r>
      <w:r>
        <w:rPr>
          <w:rStyle w:val="14"/>
          <w:sz w:val="24"/>
          <w:lang w:val="vi-VN"/>
        </w:rPr>
        <w:t xml:space="preserve">a) </w:t>
      </w:r>
      <w:r w:rsidRPr="00DF2D0C">
        <w:rPr>
          <w:color w:val="000000"/>
        </w:rPr>
        <w:t xml:space="preserve">Cho </w:t>
      </w:r>
      <w:r w:rsidR="002772D0" w:rsidRPr="002772D0">
        <w:rPr>
          <w:color w:val="000000"/>
          <w:position w:val="-10"/>
        </w:rPr>
        <w:object w:dxaOrig="400" w:dyaOrig="320" w14:anchorId="007C5868">
          <v:shape id="_x0000_i1283" type="#_x0000_t75" style="width:20pt;height:16pt" o:ole="">
            <v:imagedata r:id="rId66" o:title=""/>
          </v:shape>
          <o:OLEObject Type="Embed" ProgID="Equation.DSMT4" ShapeID="_x0000_i1283" DrawAspect="Content" ObjectID="_1821895218" r:id="rId67"/>
        </w:object>
      </w:r>
      <w:r w:rsidRPr="00DF2D0C">
        <w:rPr>
          <w:color w:val="000000"/>
        </w:rPr>
        <w:t xml:space="preserve"> </w:t>
      </w:r>
      <w:proofErr w:type="spellStart"/>
      <w:r w:rsidRPr="00DF2D0C">
        <w:rPr>
          <w:color w:val="000000"/>
        </w:rPr>
        <w:t>là</w:t>
      </w:r>
      <w:proofErr w:type="spellEnd"/>
      <w:r w:rsidRPr="00DF2D0C">
        <w:rPr>
          <w:color w:val="000000"/>
        </w:rPr>
        <w:t xml:space="preserve"> </w:t>
      </w:r>
      <w:proofErr w:type="spellStart"/>
      <w:r w:rsidRPr="00DF2D0C">
        <w:rPr>
          <w:color w:val="000000"/>
        </w:rPr>
        <w:t>hai</w:t>
      </w:r>
      <w:proofErr w:type="spellEnd"/>
      <w:r w:rsidRPr="00DF2D0C">
        <w:rPr>
          <w:color w:val="000000"/>
        </w:rPr>
        <w:t xml:space="preserve"> </w:t>
      </w:r>
      <w:proofErr w:type="spellStart"/>
      <w:r w:rsidRPr="00DF2D0C">
        <w:rPr>
          <w:color w:val="000000"/>
        </w:rPr>
        <w:t>số</w:t>
      </w:r>
      <w:proofErr w:type="spellEnd"/>
      <w:r w:rsidRPr="00DF2D0C">
        <w:rPr>
          <w:color w:val="000000"/>
        </w:rPr>
        <w:t xml:space="preserve"> </w:t>
      </w:r>
      <w:proofErr w:type="spellStart"/>
      <w:r w:rsidRPr="00DF2D0C">
        <w:rPr>
          <w:color w:val="000000"/>
        </w:rPr>
        <w:t>thực</w:t>
      </w:r>
      <w:proofErr w:type="spellEnd"/>
      <w:r w:rsidRPr="00DF2D0C">
        <w:rPr>
          <w:color w:val="000000"/>
        </w:rPr>
        <w:t xml:space="preserve"> </w:t>
      </w:r>
      <w:proofErr w:type="spellStart"/>
      <w:r w:rsidRPr="00DF2D0C">
        <w:rPr>
          <w:color w:val="000000"/>
        </w:rPr>
        <w:t>tuỳ</w:t>
      </w:r>
      <w:proofErr w:type="spellEnd"/>
      <w:r w:rsidRPr="00DF2D0C">
        <w:rPr>
          <w:color w:val="000000"/>
        </w:rPr>
        <w:t xml:space="preserve"> ý. </w:t>
      </w:r>
      <w:proofErr w:type="spellStart"/>
      <w:r w:rsidRPr="00DF2D0C">
        <w:rPr>
          <w:color w:val="000000"/>
        </w:rPr>
        <w:t>Chứng</w:t>
      </w:r>
      <w:proofErr w:type="spellEnd"/>
      <w:r w:rsidRPr="00DF2D0C">
        <w:rPr>
          <w:color w:val="000000"/>
        </w:rPr>
        <w:t xml:space="preserve"> </w:t>
      </w:r>
      <w:proofErr w:type="spellStart"/>
      <w:r w:rsidRPr="00DF2D0C">
        <w:rPr>
          <w:color w:val="000000"/>
        </w:rPr>
        <w:t>minh</w:t>
      </w:r>
      <w:proofErr w:type="spellEnd"/>
      <w:r w:rsidRPr="00DF2D0C">
        <w:rPr>
          <w:color w:val="000000"/>
        </w:rPr>
        <w:t xml:space="preserve">: </w:t>
      </w:r>
      <w:r w:rsidR="002772D0">
        <w:rPr>
          <w:color w:val="000000"/>
        </w:rPr>
        <w:t xml:space="preserve"> </w:t>
      </w:r>
      <w:r w:rsidR="00942EEA" w:rsidRPr="00942EEA">
        <w:rPr>
          <w:color w:val="000000"/>
          <w:position w:val="-16"/>
        </w:rPr>
        <w:object w:dxaOrig="2160" w:dyaOrig="440" w14:anchorId="20D9F1BA">
          <v:shape id="_x0000_i1288" type="#_x0000_t75" style="width:108pt;height:22pt" o:ole="">
            <v:imagedata r:id="rId68" o:title=""/>
          </v:shape>
          <o:OLEObject Type="Embed" ProgID="Equation.DSMT4" ShapeID="_x0000_i1288" DrawAspect="Content" ObjectID="_1821895219" r:id="rId69"/>
        </w:object>
      </w:r>
    </w:p>
    <w:p w14:paraId="6588A4C0" w14:textId="1F7A8B5C" w:rsidR="00DF2D0C" w:rsidRPr="00DF2D0C" w:rsidRDefault="00DF2D0C" w:rsidP="006553E3">
      <w:pPr>
        <w:pStyle w:val="NormalWeb"/>
        <w:numPr>
          <w:ilvl w:val="0"/>
          <w:numId w:val="13"/>
        </w:numPr>
        <w:spacing w:before="0" w:beforeAutospacing="0" w:after="0" w:afterAutospacing="0" w:line="360" w:lineRule="atLeast"/>
        <w:ind w:right="48"/>
        <w:jc w:val="both"/>
        <w:rPr>
          <w:color w:val="000000"/>
          <w:lang w:val="vi-VN"/>
        </w:rPr>
      </w:pPr>
      <w:r w:rsidRPr="00DF2D0C">
        <w:rPr>
          <w:color w:val="000000"/>
          <w:shd w:val="clear" w:color="auto" w:fill="FFFFFF"/>
        </w:rPr>
        <w:t xml:space="preserve">Cho a, b, c </w:t>
      </w:r>
      <w:proofErr w:type="spellStart"/>
      <w:r w:rsidRPr="00DF2D0C">
        <w:rPr>
          <w:color w:val="000000"/>
          <w:shd w:val="clear" w:color="auto" w:fill="FFFFFF"/>
        </w:rPr>
        <w:t>là</w:t>
      </w:r>
      <w:proofErr w:type="spellEnd"/>
      <w:r w:rsidRPr="00DF2D0C">
        <w:rPr>
          <w:color w:val="000000"/>
          <w:shd w:val="clear" w:color="auto" w:fill="FFFFFF"/>
        </w:rPr>
        <w:t xml:space="preserve"> </w:t>
      </w:r>
      <w:proofErr w:type="spellStart"/>
      <w:r w:rsidRPr="00DF2D0C">
        <w:rPr>
          <w:color w:val="000000"/>
          <w:shd w:val="clear" w:color="auto" w:fill="FFFFFF"/>
        </w:rPr>
        <w:t>các</w:t>
      </w:r>
      <w:proofErr w:type="spellEnd"/>
      <w:r w:rsidRPr="00DF2D0C">
        <w:rPr>
          <w:color w:val="000000"/>
          <w:shd w:val="clear" w:color="auto" w:fill="FFFFFF"/>
        </w:rPr>
        <w:t xml:space="preserve"> </w:t>
      </w:r>
      <w:proofErr w:type="spellStart"/>
      <w:r w:rsidRPr="00DF2D0C">
        <w:rPr>
          <w:color w:val="000000"/>
          <w:shd w:val="clear" w:color="auto" w:fill="FFFFFF"/>
        </w:rPr>
        <w:t>số</w:t>
      </w:r>
      <w:proofErr w:type="spellEnd"/>
      <w:r w:rsidRPr="00DF2D0C">
        <w:rPr>
          <w:color w:val="000000"/>
          <w:shd w:val="clear" w:color="auto" w:fill="FFFFFF"/>
        </w:rPr>
        <w:t xml:space="preserve"> </w:t>
      </w:r>
      <w:proofErr w:type="spellStart"/>
      <w:r w:rsidRPr="00DF2D0C">
        <w:rPr>
          <w:color w:val="000000"/>
          <w:shd w:val="clear" w:color="auto" w:fill="FFFFFF"/>
        </w:rPr>
        <w:t>dương</w:t>
      </w:r>
      <w:proofErr w:type="spellEnd"/>
      <w:r w:rsidRPr="00DF2D0C">
        <w:rPr>
          <w:color w:val="000000"/>
          <w:shd w:val="clear" w:color="auto" w:fill="FFFFFF"/>
        </w:rPr>
        <w:t xml:space="preserve"> </w:t>
      </w:r>
      <w:proofErr w:type="spellStart"/>
      <w:r w:rsidRPr="00DF2D0C">
        <w:rPr>
          <w:color w:val="000000"/>
          <w:shd w:val="clear" w:color="auto" w:fill="FFFFFF"/>
        </w:rPr>
        <w:t>thoả</w:t>
      </w:r>
      <w:proofErr w:type="spellEnd"/>
      <w:r w:rsidRPr="00DF2D0C">
        <w:rPr>
          <w:color w:val="000000"/>
          <w:shd w:val="clear" w:color="auto" w:fill="FFFFFF"/>
        </w:rPr>
        <w:t xml:space="preserve"> </w:t>
      </w:r>
      <w:proofErr w:type="spellStart"/>
      <w:r w:rsidRPr="00DF2D0C">
        <w:rPr>
          <w:color w:val="000000"/>
          <w:shd w:val="clear" w:color="auto" w:fill="FFFFFF"/>
        </w:rPr>
        <w:t>mãn</w:t>
      </w:r>
      <w:proofErr w:type="spellEnd"/>
      <w:r w:rsidRPr="00DF2D0C">
        <w:rPr>
          <w:color w:val="000000"/>
          <w:shd w:val="clear" w:color="auto" w:fill="FFFFFF"/>
        </w:rPr>
        <w:t xml:space="preserve"> </w:t>
      </w:r>
      <w:r w:rsidR="00942EEA" w:rsidRPr="00942EEA">
        <w:rPr>
          <w:color w:val="000000"/>
          <w:position w:val="-6"/>
          <w:shd w:val="clear" w:color="auto" w:fill="FFFFFF"/>
        </w:rPr>
        <w:object w:dxaOrig="580" w:dyaOrig="279" w14:anchorId="2FA60F82">
          <v:shape id="_x0000_i1292" type="#_x0000_t75" style="width:29pt;height:13.95pt" o:ole="">
            <v:imagedata r:id="rId70" o:title=""/>
          </v:shape>
          <o:OLEObject Type="Embed" ProgID="Equation.DSMT4" ShapeID="_x0000_i1292" DrawAspect="Content" ObjectID="_1821895220" r:id="rId71"/>
        </w:object>
      </w:r>
      <w:r w:rsidRPr="00DF2D0C">
        <w:rPr>
          <w:color w:val="000000"/>
          <w:shd w:val="clear" w:color="auto" w:fill="FFFFFF"/>
        </w:rPr>
        <w:t xml:space="preserve">. </w:t>
      </w:r>
      <w:proofErr w:type="spellStart"/>
      <w:r w:rsidRPr="00DF2D0C">
        <w:rPr>
          <w:color w:val="000000"/>
          <w:shd w:val="clear" w:color="auto" w:fill="FFFFFF"/>
        </w:rPr>
        <w:t>Chứng</w:t>
      </w:r>
      <w:proofErr w:type="spellEnd"/>
      <w:r w:rsidRPr="00DF2D0C">
        <w:rPr>
          <w:color w:val="000000"/>
          <w:shd w:val="clear" w:color="auto" w:fill="FFFFFF"/>
        </w:rPr>
        <w:t xml:space="preserve"> </w:t>
      </w:r>
      <w:proofErr w:type="spellStart"/>
      <w:r w:rsidRPr="00DF2D0C">
        <w:rPr>
          <w:color w:val="000000"/>
          <w:shd w:val="clear" w:color="auto" w:fill="FFFFFF"/>
        </w:rPr>
        <w:t>minh</w:t>
      </w:r>
      <w:proofErr w:type="spellEnd"/>
      <w:r w:rsidRPr="00DF2D0C">
        <w:rPr>
          <w:color w:val="000000"/>
          <w:shd w:val="clear" w:color="auto" w:fill="FFFFFF"/>
        </w:rPr>
        <w:t>: </w:t>
      </w:r>
      <w:r w:rsidR="00942EEA" w:rsidRPr="00DF2D0C">
        <w:rPr>
          <w:color w:val="000000"/>
          <w:lang w:val="vi-VN"/>
        </w:rPr>
        <w:t xml:space="preserve"> </w:t>
      </w:r>
      <w:r w:rsidR="00942EEA" w:rsidRPr="00942EEA">
        <w:rPr>
          <w:color w:val="000000"/>
          <w:position w:val="-26"/>
          <w:lang w:val="vi-VN"/>
        </w:rPr>
        <w:object w:dxaOrig="1040" w:dyaOrig="639" w14:anchorId="1EE1EBED">
          <v:shape id="_x0000_i1295" type="#_x0000_t75" style="width:52pt;height:31.95pt" o:ole="">
            <v:imagedata r:id="rId72" o:title=""/>
          </v:shape>
          <o:OLEObject Type="Embed" ProgID="Equation.DSMT4" ShapeID="_x0000_i1295" DrawAspect="Content" ObjectID="_1821895221" r:id="rId73"/>
        </w:object>
      </w:r>
    </w:p>
    <w:p w14:paraId="01315186" w14:textId="7B487DC7" w:rsidR="005963F9" w:rsidRPr="00DF2D0C" w:rsidRDefault="005963F9" w:rsidP="005963F9">
      <w:pPr>
        <w:tabs>
          <w:tab w:val="left" w:pos="1772"/>
          <w:tab w:val="left" w:pos="2160"/>
          <w:tab w:val="left" w:pos="2880"/>
          <w:tab w:val="left" w:pos="3600"/>
          <w:tab w:val="left" w:pos="4320"/>
        </w:tabs>
        <w:spacing w:after="0"/>
        <w:ind w:left="47" w:hanging="47"/>
        <w:rPr>
          <w:rFonts w:ascii="Times New Roman" w:hAnsi="Times New Roman" w:cs="Times New Roman"/>
          <w:sz w:val="24"/>
          <w:szCs w:val="24"/>
          <w:lang w:val="vi-VN"/>
        </w:rPr>
      </w:pPr>
      <w:r w:rsidRPr="00DF2D0C">
        <w:rPr>
          <w:rStyle w:val="14"/>
          <w:rFonts w:cs="Times New Roman"/>
          <w:b/>
          <w:bCs/>
          <w:sz w:val="24"/>
          <w:szCs w:val="24"/>
          <w:lang w:val="vi-VN"/>
        </w:rPr>
        <w:t xml:space="preserve">Bài </w:t>
      </w:r>
      <w:r w:rsidR="00DF2D0C" w:rsidRPr="00DF2D0C">
        <w:rPr>
          <w:rStyle w:val="14"/>
          <w:rFonts w:cs="Times New Roman"/>
          <w:b/>
          <w:bCs/>
          <w:sz w:val="24"/>
          <w:szCs w:val="24"/>
          <w:lang w:val="vi-VN"/>
        </w:rPr>
        <w:t>8</w:t>
      </w:r>
      <w:r w:rsidRPr="00DF2D0C">
        <w:rPr>
          <w:rStyle w:val="14"/>
          <w:rFonts w:cs="Times New Roman"/>
          <w:b/>
          <w:bCs/>
          <w:sz w:val="24"/>
          <w:szCs w:val="24"/>
          <w:lang w:val="vi-VN"/>
        </w:rPr>
        <w:t>:</w:t>
      </w:r>
      <w:r w:rsidRPr="00DF2D0C">
        <w:rPr>
          <w:rStyle w:val="14"/>
          <w:rFonts w:cs="Times New Roman"/>
          <w:sz w:val="24"/>
          <w:szCs w:val="24"/>
          <w:lang w:val="vi-VN"/>
        </w:rPr>
        <w:t xml:space="preserve"> </w:t>
      </w:r>
      <w:proofErr w:type="spellStart"/>
      <w:r w:rsidR="00DF2D0C" w:rsidRPr="00DF2D0C">
        <w:rPr>
          <w:rFonts w:ascii="Times New Roman" w:hAnsi="Times New Roman" w:cs="Times New Roman"/>
          <w:color w:val="000000"/>
          <w:sz w:val="24"/>
          <w:szCs w:val="24"/>
          <w:shd w:val="clear" w:color="auto" w:fill="FFFFFF"/>
        </w:rPr>
        <w:t>Bác</w:t>
      </w:r>
      <w:proofErr w:type="spellEnd"/>
      <w:r w:rsidR="00DF2D0C" w:rsidRPr="00DF2D0C">
        <w:rPr>
          <w:rFonts w:ascii="Times New Roman" w:hAnsi="Times New Roman" w:cs="Times New Roman"/>
          <w:color w:val="000000"/>
          <w:sz w:val="24"/>
          <w:szCs w:val="24"/>
          <w:shd w:val="clear" w:color="auto" w:fill="FFFFFF"/>
        </w:rPr>
        <w:t xml:space="preserve"> Long </w:t>
      </w:r>
      <w:proofErr w:type="spellStart"/>
      <w:r w:rsidR="00DF2D0C" w:rsidRPr="00DF2D0C">
        <w:rPr>
          <w:rFonts w:ascii="Times New Roman" w:hAnsi="Times New Roman" w:cs="Times New Roman"/>
          <w:color w:val="000000"/>
          <w:sz w:val="24"/>
          <w:szCs w:val="24"/>
          <w:shd w:val="clear" w:color="auto" w:fill="FFFFFF"/>
        </w:rPr>
        <w:t>dùng</w:t>
      </w:r>
      <w:proofErr w:type="spellEnd"/>
      <w:r w:rsidR="00DF2D0C" w:rsidRPr="00DF2D0C">
        <w:rPr>
          <w:rFonts w:ascii="Times New Roman" w:hAnsi="Times New Roman" w:cs="Times New Roman"/>
          <w:color w:val="000000"/>
          <w:sz w:val="24"/>
          <w:szCs w:val="24"/>
          <w:shd w:val="clear" w:color="auto" w:fill="FFFFFF"/>
        </w:rPr>
        <w:t xml:space="preserve"> 80 m </w:t>
      </w:r>
      <w:proofErr w:type="spellStart"/>
      <w:r w:rsidR="00DF2D0C" w:rsidRPr="00DF2D0C">
        <w:rPr>
          <w:rFonts w:ascii="Times New Roman" w:hAnsi="Times New Roman" w:cs="Times New Roman"/>
          <w:color w:val="000000"/>
          <w:sz w:val="24"/>
          <w:szCs w:val="24"/>
          <w:shd w:val="clear" w:color="auto" w:fill="FFFFFF"/>
        </w:rPr>
        <w:t>lưới</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thép</w:t>
      </w:r>
      <w:proofErr w:type="spellEnd"/>
      <w:r w:rsidR="00DF2D0C" w:rsidRPr="00DF2D0C">
        <w:rPr>
          <w:rFonts w:ascii="Times New Roman" w:hAnsi="Times New Roman" w:cs="Times New Roman"/>
          <w:color w:val="000000"/>
          <w:sz w:val="24"/>
          <w:szCs w:val="24"/>
          <w:shd w:val="clear" w:color="auto" w:fill="FFFFFF"/>
        </w:rPr>
        <w:t xml:space="preserve"> gai </w:t>
      </w:r>
      <w:proofErr w:type="spellStart"/>
      <w:r w:rsidR="00DF2D0C" w:rsidRPr="00DF2D0C">
        <w:rPr>
          <w:rFonts w:ascii="Times New Roman" w:hAnsi="Times New Roman" w:cs="Times New Roman"/>
          <w:color w:val="000000"/>
          <w:sz w:val="24"/>
          <w:szCs w:val="24"/>
          <w:shd w:val="clear" w:color="auto" w:fill="FFFFFF"/>
        </w:rPr>
        <w:t>để</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rào</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một</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mảnh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vườn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có</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dạng</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hình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chữ</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nhật</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Bác</w:t>
      </w:r>
      <w:proofErr w:type="spellEnd"/>
      <w:r w:rsidR="00DF2D0C" w:rsidRPr="00DF2D0C">
        <w:rPr>
          <w:rFonts w:ascii="Times New Roman" w:hAnsi="Times New Roman" w:cs="Times New Roman"/>
          <w:color w:val="000000"/>
          <w:sz w:val="24"/>
          <w:szCs w:val="24"/>
          <w:shd w:val="clear" w:color="auto" w:fill="FFFFFF"/>
        </w:rPr>
        <w:t xml:space="preserve"> Long </w:t>
      </w:r>
      <w:proofErr w:type="spellStart"/>
      <w:r w:rsidR="00DF2D0C" w:rsidRPr="00DF2D0C">
        <w:rPr>
          <w:rFonts w:ascii="Times New Roman" w:hAnsi="Times New Roman" w:cs="Times New Roman"/>
          <w:color w:val="000000"/>
          <w:sz w:val="24"/>
          <w:szCs w:val="24"/>
          <w:shd w:val="clear" w:color="auto" w:fill="FFFFFF"/>
        </w:rPr>
        <w:t>đã</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tận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dụng</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bờ</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giậu</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có</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sẵn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để</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làm</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một</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cạnh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hàng</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rào</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của</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mảnh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vườn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Tìm</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các</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kích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thước</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của</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mảnh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vườn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có</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diện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tích</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lớn</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nhất</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mà</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bác</w:t>
      </w:r>
      <w:proofErr w:type="spellEnd"/>
      <w:r w:rsidR="00DF2D0C" w:rsidRPr="00DF2D0C">
        <w:rPr>
          <w:rFonts w:ascii="Times New Roman" w:hAnsi="Times New Roman" w:cs="Times New Roman"/>
          <w:color w:val="000000"/>
          <w:sz w:val="24"/>
          <w:szCs w:val="24"/>
          <w:shd w:val="clear" w:color="auto" w:fill="FFFFFF"/>
        </w:rPr>
        <w:t xml:space="preserve"> Long </w:t>
      </w:r>
      <w:proofErr w:type="spellStart"/>
      <w:r w:rsidR="00DF2D0C" w:rsidRPr="00DF2D0C">
        <w:rPr>
          <w:rFonts w:ascii="Times New Roman" w:hAnsi="Times New Roman" w:cs="Times New Roman"/>
          <w:color w:val="000000"/>
          <w:sz w:val="24"/>
          <w:szCs w:val="24"/>
          <w:shd w:val="clear" w:color="auto" w:fill="FFFFFF"/>
        </w:rPr>
        <w:t>rào</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được</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bằng</w:t>
      </w:r>
      <w:proofErr w:type="spellEnd"/>
      <w:r w:rsidR="00DF2D0C" w:rsidRPr="00DF2D0C">
        <w:rPr>
          <w:rFonts w:ascii="Times New Roman" w:hAnsi="Times New Roman" w:cs="Times New Roman"/>
          <w:color w:val="000000"/>
          <w:sz w:val="24"/>
          <w:szCs w:val="24"/>
          <w:shd w:val="clear" w:color="auto" w:fill="FFFFFF"/>
        </w:rPr>
        <w:t xml:space="preserve"> 80 m </w:t>
      </w:r>
      <w:proofErr w:type="spellStart"/>
      <w:r w:rsidR="00DF2D0C" w:rsidRPr="00DF2D0C">
        <w:rPr>
          <w:rFonts w:ascii="Times New Roman" w:hAnsi="Times New Roman" w:cs="Times New Roman"/>
          <w:color w:val="000000"/>
          <w:sz w:val="24"/>
          <w:szCs w:val="24"/>
          <w:shd w:val="clear" w:color="auto" w:fill="FFFFFF"/>
        </w:rPr>
        <w:t>lưới</w:t>
      </w:r>
      <w:proofErr w:type="spellEnd"/>
      <w:r w:rsidR="00DF2D0C" w:rsidRPr="00DF2D0C">
        <w:rPr>
          <w:rFonts w:ascii="Times New Roman" w:hAnsi="Times New Roman" w:cs="Times New Roman"/>
          <w:color w:val="000000"/>
          <w:sz w:val="24"/>
          <w:szCs w:val="24"/>
          <w:shd w:val="clear" w:color="auto" w:fill="FFFFFF"/>
        </w:rPr>
        <w:t xml:space="preserve"> </w:t>
      </w:r>
      <w:proofErr w:type="spellStart"/>
      <w:r w:rsidR="00DF2D0C" w:rsidRPr="00DF2D0C">
        <w:rPr>
          <w:rFonts w:ascii="Times New Roman" w:hAnsi="Times New Roman" w:cs="Times New Roman"/>
          <w:color w:val="000000"/>
          <w:sz w:val="24"/>
          <w:szCs w:val="24"/>
          <w:shd w:val="clear" w:color="auto" w:fill="FFFFFF"/>
        </w:rPr>
        <w:t>thép</w:t>
      </w:r>
      <w:proofErr w:type="spellEnd"/>
      <w:r w:rsidR="00DF2D0C" w:rsidRPr="00DF2D0C">
        <w:rPr>
          <w:rFonts w:ascii="Times New Roman" w:hAnsi="Times New Roman" w:cs="Times New Roman"/>
          <w:color w:val="000000"/>
          <w:sz w:val="24"/>
          <w:szCs w:val="24"/>
          <w:shd w:val="clear" w:color="auto" w:fill="FFFFFF"/>
        </w:rPr>
        <w:t xml:space="preserve"> gai.</w:t>
      </w:r>
    </w:p>
    <w:p w14:paraId="1E6757A8" w14:textId="77777777" w:rsidR="00942EEA" w:rsidRDefault="00416475" w:rsidP="00942EEA">
      <w:pPr>
        <w:tabs>
          <w:tab w:val="left" w:pos="1772"/>
          <w:tab w:val="left" w:pos="2160"/>
          <w:tab w:val="left" w:pos="2880"/>
          <w:tab w:val="left" w:pos="3600"/>
          <w:tab w:val="left" w:pos="4320"/>
        </w:tabs>
        <w:spacing w:after="0"/>
        <w:ind w:left="47" w:hanging="47"/>
        <w:rPr>
          <w:rFonts w:ascii="Times New Roman" w:hAnsi="Times New Roman" w:cs="Times New Roman"/>
          <w:sz w:val="24"/>
          <w:szCs w:val="24"/>
        </w:rPr>
      </w:pPr>
      <w:r w:rsidRPr="00EC3D01">
        <w:rPr>
          <w:b/>
          <w:bCs/>
          <w:i/>
          <w:iCs/>
          <w:sz w:val="24"/>
          <w:szCs w:val="24"/>
          <w:u w:val="single"/>
        </w:rPr>
        <w:tab/>
      </w:r>
      <w:r w:rsidRPr="00EC3D01">
        <w:rPr>
          <w:rStyle w:val="14"/>
          <w:b/>
          <w:bCs/>
          <w:i/>
          <w:iCs/>
          <w:sz w:val="24"/>
          <w:szCs w:val="24"/>
          <w:u w:val="single"/>
        </w:rPr>
        <w:t>DANG 4: GIẢI BÀI TOÁN B</w:t>
      </w:r>
      <w:r w:rsidR="00543454">
        <w:rPr>
          <w:rStyle w:val="14"/>
          <w:b/>
          <w:bCs/>
          <w:i/>
          <w:iCs/>
          <w:sz w:val="24"/>
          <w:szCs w:val="24"/>
          <w:u w:val="single"/>
        </w:rPr>
        <w:t>ẰNG</w:t>
      </w:r>
      <w:r w:rsidRPr="00EC3D01">
        <w:rPr>
          <w:rStyle w:val="14"/>
          <w:b/>
          <w:bCs/>
          <w:i/>
          <w:iCs/>
          <w:sz w:val="24"/>
          <w:szCs w:val="24"/>
          <w:u w:val="single"/>
        </w:rPr>
        <w:t xml:space="preserve"> CÁCH LẬP HỆ PHƯƠNG TRÌNH</w:t>
      </w:r>
    </w:p>
    <w:p w14:paraId="169AD719" w14:textId="1DE612AE" w:rsidR="00942EEA" w:rsidRPr="00942EEA" w:rsidRDefault="00416475" w:rsidP="00942EEA">
      <w:pPr>
        <w:tabs>
          <w:tab w:val="left" w:pos="1772"/>
          <w:tab w:val="left" w:pos="2160"/>
          <w:tab w:val="left" w:pos="2880"/>
          <w:tab w:val="left" w:pos="3600"/>
          <w:tab w:val="left" w:pos="4320"/>
        </w:tabs>
        <w:spacing w:after="0"/>
        <w:ind w:left="47" w:hanging="47"/>
        <w:rPr>
          <w:rFonts w:ascii="Times New Roman" w:hAnsi="Times New Roman"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9</w:t>
      </w:r>
      <w:r w:rsidR="006553E3" w:rsidRPr="00942EEA">
        <w:rPr>
          <w:rStyle w:val="14"/>
          <w:rFonts w:cs="Times New Roman"/>
          <w:b/>
          <w:bCs/>
          <w:sz w:val="24"/>
          <w:szCs w:val="24"/>
          <w:lang w:val="vi-VN"/>
        </w:rPr>
        <w:t>.</w:t>
      </w:r>
      <w:r w:rsidRPr="00942EEA">
        <w:rPr>
          <w:rStyle w:val="14"/>
          <w:rFonts w:cs="Times New Roman"/>
          <w:sz w:val="24"/>
          <w:szCs w:val="24"/>
        </w:rPr>
        <w:t xml:space="preserve"> </w:t>
      </w:r>
      <w:r w:rsidR="00942EEA" w:rsidRPr="00942EEA">
        <w:rPr>
          <w:rFonts w:ascii="Times New Roman" w:hAnsi="Times New Roman" w:cs="Times New Roman"/>
          <w:color w:val="000000"/>
          <w:sz w:val="24"/>
          <w:szCs w:val="24"/>
          <w:lang w:val="vi-VN"/>
        </w:rPr>
        <w:t>Tìm một số tự nhiên có hai chữ số, tổng các chữ số của nó bằng 11, nếu đổi chỗ hai chữ số hàng chục và hàng đơn vị cho nhau thì số đó tăng thêm 27 đơn vị.</w:t>
      </w:r>
    </w:p>
    <w:p w14:paraId="6D40AB14" w14:textId="36A6CD3F" w:rsidR="00416475" w:rsidRPr="00942EEA" w:rsidRDefault="00416475" w:rsidP="005963F9">
      <w:pPr>
        <w:spacing w:after="0"/>
        <w:rPr>
          <w:rFonts w:ascii="Times New Roman" w:hAnsi="Times New Roman"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10</w:t>
      </w:r>
      <w:r w:rsidR="005963F9" w:rsidRPr="00942EEA">
        <w:rPr>
          <w:rStyle w:val="14"/>
          <w:rFonts w:cs="Times New Roman"/>
          <w:b/>
          <w:bCs/>
          <w:sz w:val="24"/>
          <w:szCs w:val="24"/>
          <w:lang w:val="vi-VN"/>
        </w:rPr>
        <w:t>.</w:t>
      </w:r>
      <w:r w:rsidR="001D4436" w:rsidRPr="00942EEA">
        <w:rPr>
          <w:rStyle w:val="14"/>
          <w:rFonts w:cs="Times New Roman"/>
          <w:b/>
          <w:bCs/>
          <w:sz w:val="24"/>
          <w:szCs w:val="24"/>
          <w:lang w:val="vi-VN"/>
        </w:rPr>
        <w:t xml:space="preserve"> </w:t>
      </w:r>
      <w:r w:rsidRPr="00942EEA">
        <w:rPr>
          <w:rStyle w:val="14"/>
          <w:rFonts w:cs="Times New Roman"/>
          <w:sz w:val="24"/>
          <w:szCs w:val="24"/>
        </w:rPr>
        <w:t xml:space="preserve">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ô </w:t>
      </w:r>
      <w:proofErr w:type="spellStart"/>
      <w:r w:rsidRPr="00942EEA">
        <w:rPr>
          <w:rStyle w:val="14"/>
          <w:rFonts w:cs="Times New Roman"/>
          <w:sz w:val="24"/>
          <w:szCs w:val="24"/>
        </w:rPr>
        <w:t>tô</w:t>
      </w:r>
      <w:proofErr w:type="spellEnd"/>
      <w:r w:rsidRPr="00942EEA">
        <w:rPr>
          <w:rStyle w:val="14"/>
          <w:rFonts w:cs="Times New Roman"/>
          <w:sz w:val="24"/>
          <w:szCs w:val="24"/>
        </w:rPr>
        <w:t xml:space="preserve"> </w:t>
      </w:r>
      <w:proofErr w:type="spellStart"/>
      <w:r w:rsidRPr="00942EEA">
        <w:rPr>
          <w:rStyle w:val="14"/>
          <w:rFonts w:cs="Times New Roman"/>
          <w:sz w:val="24"/>
          <w:szCs w:val="24"/>
        </w:rPr>
        <w:t>dự</w:t>
      </w:r>
      <w:proofErr w:type="spellEnd"/>
      <w:r w:rsidRPr="00942EEA">
        <w:rPr>
          <w:rStyle w:val="14"/>
          <w:rFonts w:cs="Times New Roman"/>
          <w:sz w:val="24"/>
          <w:szCs w:val="24"/>
        </w:rPr>
        <w:t xml:space="preserve"> </w:t>
      </w:r>
      <w:proofErr w:type="spellStart"/>
      <w:r w:rsidRPr="00942EEA">
        <w:rPr>
          <w:rStyle w:val="14"/>
          <w:rFonts w:cs="Times New Roman"/>
          <w:sz w:val="24"/>
          <w:szCs w:val="24"/>
        </w:rPr>
        <w:t>định</w:t>
      </w:r>
      <w:proofErr w:type="spellEnd"/>
      <w:r w:rsidRPr="00942EEA">
        <w:rPr>
          <w:rStyle w:val="14"/>
          <w:rFonts w:cs="Times New Roman"/>
          <w:sz w:val="24"/>
          <w:szCs w:val="24"/>
        </w:rPr>
        <w:t xml:space="preserve"> </w:t>
      </w:r>
      <w:proofErr w:type="spellStart"/>
      <w:r w:rsidRPr="00942EEA">
        <w:rPr>
          <w:rStyle w:val="14"/>
          <w:rFonts w:cs="Times New Roman"/>
          <w:sz w:val="24"/>
          <w:szCs w:val="24"/>
        </w:rPr>
        <w:t>đi</w:t>
      </w:r>
      <w:proofErr w:type="spellEnd"/>
      <w:r w:rsidRPr="00942EEA">
        <w:rPr>
          <w:rStyle w:val="14"/>
          <w:rFonts w:cs="Times New Roman"/>
          <w:sz w:val="24"/>
          <w:szCs w:val="24"/>
        </w:rPr>
        <w:t xml:space="preserve"> </w:t>
      </w:r>
      <w:proofErr w:type="spellStart"/>
      <w:r w:rsidRPr="00942EEA">
        <w:rPr>
          <w:rStyle w:val="14"/>
          <w:rFonts w:cs="Times New Roman"/>
          <w:sz w:val="24"/>
          <w:szCs w:val="24"/>
        </w:rPr>
        <w:t>từ</w:t>
      </w:r>
      <w:proofErr w:type="spellEnd"/>
      <w:r w:rsidRPr="00942EEA">
        <w:rPr>
          <w:rStyle w:val="14"/>
          <w:rFonts w:cs="Times New Roman"/>
          <w:sz w:val="24"/>
          <w:szCs w:val="24"/>
        </w:rPr>
        <w:t xml:space="preserve"> A </w:t>
      </w:r>
      <w:proofErr w:type="spellStart"/>
      <w:r w:rsidRPr="00942EEA">
        <w:rPr>
          <w:rStyle w:val="14"/>
          <w:rFonts w:cs="Times New Roman"/>
          <w:sz w:val="24"/>
          <w:szCs w:val="24"/>
        </w:rPr>
        <w:t>đến</w:t>
      </w:r>
      <w:proofErr w:type="spellEnd"/>
      <w:r w:rsidRPr="00942EEA">
        <w:rPr>
          <w:rStyle w:val="14"/>
          <w:rFonts w:cs="Times New Roman"/>
          <w:sz w:val="24"/>
          <w:szCs w:val="24"/>
        </w:rPr>
        <w:t xml:space="preserve"> B </w:t>
      </w:r>
      <w:proofErr w:type="spellStart"/>
      <w:r w:rsidRPr="00942EEA">
        <w:rPr>
          <w:rStyle w:val="14"/>
          <w:rFonts w:cs="Times New Roman"/>
          <w:sz w:val="24"/>
          <w:szCs w:val="24"/>
        </w:rPr>
        <w:t>trong</w:t>
      </w:r>
      <w:proofErr w:type="spellEnd"/>
      <w:r w:rsidRPr="00942EEA">
        <w:rPr>
          <w:rStyle w:val="14"/>
          <w:rFonts w:cs="Times New Roman"/>
          <w:sz w:val="24"/>
          <w:szCs w:val="24"/>
        </w:rPr>
        <w:t xml:space="preserve">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thời</w:t>
      </w:r>
      <w:proofErr w:type="spellEnd"/>
      <w:r w:rsidRPr="00942EEA">
        <w:rPr>
          <w:rStyle w:val="14"/>
          <w:rFonts w:cs="Times New Roman"/>
          <w:sz w:val="24"/>
          <w:szCs w:val="24"/>
        </w:rPr>
        <w:t xml:space="preserve"> </w:t>
      </w:r>
      <w:proofErr w:type="spellStart"/>
      <w:r w:rsidRPr="00942EEA">
        <w:rPr>
          <w:rStyle w:val="14"/>
          <w:rFonts w:cs="Times New Roman"/>
          <w:sz w:val="24"/>
          <w:szCs w:val="24"/>
        </w:rPr>
        <w:t>gian</w:t>
      </w:r>
      <w:proofErr w:type="spellEnd"/>
      <w:r w:rsidRPr="00942EEA">
        <w:rPr>
          <w:rStyle w:val="14"/>
          <w:rFonts w:cs="Times New Roman"/>
          <w:sz w:val="24"/>
          <w:szCs w:val="24"/>
        </w:rPr>
        <w:t xml:space="preserve"> </w:t>
      </w:r>
      <w:proofErr w:type="spellStart"/>
      <w:r w:rsidRPr="00942EEA">
        <w:rPr>
          <w:rStyle w:val="14"/>
          <w:rFonts w:cs="Times New Roman"/>
          <w:sz w:val="24"/>
          <w:szCs w:val="24"/>
        </w:rPr>
        <w:t>nhất</w:t>
      </w:r>
      <w:proofErr w:type="spellEnd"/>
      <w:r w:rsidRPr="00942EEA">
        <w:rPr>
          <w:rStyle w:val="14"/>
          <w:rFonts w:cs="Times New Roman"/>
          <w:sz w:val="24"/>
          <w:szCs w:val="24"/>
        </w:rPr>
        <w:t xml:space="preserve"> </w:t>
      </w:r>
      <w:proofErr w:type="spellStart"/>
      <w:r w:rsidRPr="00942EEA">
        <w:rPr>
          <w:rStyle w:val="14"/>
          <w:rFonts w:cs="Times New Roman"/>
          <w:sz w:val="24"/>
          <w:szCs w:val="24"/>
        </w:rPr>
        <w:t>định</w:t>
      </w:r>
      <w:proofErr w:type="spellEnd"/>
      <w:r w:rsidRPr="00942EEA">
        <w:rPr>
          <w:rStyle w:val="14"/>
          <w:rFonts w:cs="Times New Roman"/>
          <w:sz w:val="24"/>
          <w:szCs w:val="24"/>
        </w:rPr>
        <w:t xml:space="preserve">. </w:t>
      </w:r>
      <w:proofErr w:type="spellStart"/>
      <w:r w:rsidRPr="00942EEA">
        <w:rPr>
          <w:rStyle w:val="14"/>
          <w:rFonts w:cs="Times New Roman"/>
          <w:sz w:val="24"/>
          <w:szCs w:val="24"/>
        </w:rPr>
        <w:t>Nếu</w:t>
      </w:r>
      <w:proofErr w:type="spellEnd"/>
      <w:r w:rsidRPr="00942EEA">
        <w:rPr>
          <w:rStyle w:val="14"/>
          <w:rFonts w:cs="Times New Roman"/>
          <w:sz w:val="24"/>
          <w:szCs w:val="24"/>
        </w:rPr>
        <w:t xml:space="preserve"> </w:t>
      </w:r>
      <w:proofErr w:type="spellStart"/>
      <w:r w:rsidRPr="00942EEA">
        <w:rPr>
          <w:rStyle w:val="14"/>
          <w:rFonts w:cs="Times New Roman"/>
          <w:sz w:val="24"/>
          <w:szCs w:val="24"/>
        </w:rPr>
        <w:t>xe</w:t>
      </w:r>
      <w:proofErr w:type="spellEnd"/>
      <w:r w:rsidRPr="00942EEA">
        <w:rPr>
          <w:rStyle w:val="14"/>
          <w:rFonts w:cs="Times New Roman"/>
          <w:sz w:val="24"/>
          <w:szCs w:val="24"/>
        </w:rPr>
        <w:t xml:space="preserve"> </w:t>
      </w:r>
      <w:proofErr w:type="spellStart"/>
      <w:r w:rsidRPr="00942EEA">
        <w:rPr>
          <w:rStyle w:val="14"/>
          <w:rFonts w:cs="Times New Roman"/>
          <w:sz w:val="24"/>
          <w:szCs w:val="24"/>
        </w:rPr>
        <w:t>chạy</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Pr="00942EEA">
        <w:rPr>
          <w:rStyle w:val="14"/>
          <w:rFonts w:cs="Times New Roman"/>
          <w:sz w:val="24"/>
          <w:szCs w:val="24"/>
        </w:rPr>
        <w:t xml:space="preserve">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nhanh</w:t>
      </w:r>
      <w:proofErr w:type="spellEnd"/>
      <w:r w:rsidRPr="00942EEA">
        <w:rPr>
          <w:rStyle w:val="14"/>
          <w:rFonts w:cs="Times New Roman"/>
          <w:sz w:val="24"/>
          <w:szCs w:val="24"/>
        </w:rPr>
        <w:t xml:space="preserve"> </w:t>
      </w:r>
      <w:proofErr w:type="spellStart"/>
      <w:r w:rsidRPr="00942EEA">
        <w:rPr>
          <w:rStyle w:val="14"/>
          <w:rFonts w:cs="Times New Roman"/>
          <w:sz w:val="24"/>
          <w:szCs w:val="24"/>
        </w:rPr>
        <w:t>hơn</w:t>
      </w:r>
      <w:proofErr w:type="spellEnd"/>
      <w:r w:rsidRPr="00942EEA">
        <w:rPr>
          <w:rStyle w:val="14"/>
          <w:rFonts w:cs="Times New Roman"/>
          <w:sz w:val="24"/>
          <w:szCs w:val="24"/>
        </w:rPr>
        <w:t xml:space="preserve"> 10 km </w:t>
      </w:r>
      <w:proofErr w:type="spellStart"/>
      <w:r w:rsidRPr="00942EEA">
        <w:rPr>
          <w:rStyle w:val="14"/>
          <w:rFonts w:cs="Times New Roman"/>
          <w:sz w:val="24"/>
          <w:szCs w:val="24"/>
        </w:rPr>
        <w:t>thì</w:t>
      </w:r>
      <w:proofErr w:type="spellEnd"/>
      <w:r w:rsidRPr="00942EEA">
        <w:rPr>
          <w:rStyle w:val="14"/>
          <w:rFonts w:cs="Times New Roman"/>
          <w:sz w:val="24"/>
          <w:szCs w:val="24"/>
        </w:rPr>
        <w:t xml:space="preserve"> </w:t>
      </w:r>
      <w:proofErr w:type="spellStart"/>
      <w:r w:rsidRPr="00942EEA">
        <w:rPr>
          <w:rStyle w:val="14"/>
          <w:rFonts w:cs="Times New Roman"/>
          <w:sz w:val="24"/>
          <w:szCs w:val="24"/>
        </w:rPr>
        <w:t>đến</w:t>
      </w:r>
      <w:proofErr w:type="spellEnd"/>
      <w:r w:rsidRPr="00942EEA">
        <w:rPr>
          <w:rStyle w:val="14"/>
          <w:rFonts w:cs="Times New Roman"/>
          <w:sz w:val="24"/>
          <w:szCs w:val="24"/>
        </w:rPr>
        <w:t xml:space="preserve"> </w:t>
      </w:r>
      <w:proofErr w:type="spellStart"/>
      <w:r w:rsidRPr="00942EEA">
        <w:rPr>
          <w:rStyle w:val="14"/>
          <w:rFonts w:cs="Times New Roman"/>
          <w:sz w:val="24"/>
          <w:szCs w:val="24"/>
        </w:rPr>
        <w:t>nơi</w:t>
      </w:r>
      <w:proofErr w:type="spellEnd"/>
      <w:r w:rsidRPr="00942EEA">
        <w:rPr>
          <w:rStyle w:val="14"/>
          <w:rFonts w:cs="Times New Roman"/>
          <w:sz w:val="24"/>
          <w:szCs w:val="24"/>
        </w:rPr>
        <w:t xml:space="preserve"> </w:t>
      </w:r>
      <w:proofErr w:type="spellStart"/>
      <w:r w:rsidRPr="00942EEA">
        <w:rPr>
          <w:rStyle w:val="14"/>
          <w:rFonts w:cs="Times New Roman"/>
          <w:sz w:val="24"/>
          <w:szCs w:val="24"/>
        </w:rPr>
        <w:t>sớm</w:t>
      </w:r>
      <w:proofErr w:type="spellEnd"/>
      <w:r w:rsidRPr="00942EEA">
        <w:rPr>
          <w:rStyle w:val="14"/>
          <w:rFonts w:cs="Times New Roman"/>
          <w:sz w:val="24"/>
          <w:szCs w:val="24"/>
        </w:rPr>
        <w:t xml:space="preserve"> </w:t>
      </w:r>
      <w:proofErr w:type="spellStart"/>
      <w:r w:rsidRPr="00942EEA">
        <w:rPr>
          <w:rStyle w:val="14"/>
          <w:rFonts w:cs="Times New Roman"/>
          <w:sz w:val="24"/>
          <w:szCs w:val="24"/>
        </w:rPr>
        <w:t>hơn</w:t>
      </w:r>
      <w:proofErr w:type="spellEnd"/>
      <w:r w:rsidRPr="00942EEA">
        <w:rPr>
          <w:rStyle w:val="14"/>
          <w:rFonts w:cs="Times New Roman"/>
          <w:sz w:val="24"/>
          <w:szCs w:val="24"/>
        </w:rPr>
        <w:t xml:space="preserve"> </w:t>
      </w:r>
      <w:proofErr w:type="spellStart"/>
      <w:r w:rsidRPr="00942EEA">
        <w:rPr>
          <w:rStyle w:val="14"/>
          <w:rFonts w:cs="Times New Roman"/>
          <w:sz w:val="24"/>
          <w:szCs w:val="24"/>
        </w:rPr>
        <w:t>dự</w:t>
      </w:r>
      <w:proofErr w:type="spellEnd"/>
      <w:r w:rsidRPr="00942EEA">
        <w:rPr>
          <w:rStyle w:val="14"/>
          <w:rFonts w:cs="Times New Roman"/>
          <w:sz w:val="24"/>
          <w:szCs w:val="24"/>
        </w:rPr>
        <w:t xml:space="preserve"> </w:t>
      </w:r>
      <w:proofErr w:type="spellStart"/>
      <w:r w:rsidRPr="00942EEA">
        <w:rPr>
          <w:rStyle w:val="14"/>
          <w:rFonts w:cs="Times New Roman"/>
          <w:sz w:val="24"/>
          <w:szCs w:val="24"/>
        </w:rPr>
        <w:t>định</w:t>
      </w:r>
      <w:proofErr w:type="spellEnd"/>
      <w:r w:rsidRPr="00942EEA">
        <w:rPr>
          <w:rStyle w:val="14"/>
          <w:rFonts w:cs="Times New Roman"/>
          <w:sz w:val="24"/>
          <w:szCs w:val="24"/>
        </w:rPr>
        <w:t xml:space="preserve"> 3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còn</w:t>
      </w:r>
      <w:proofErr w:type="spellEnd"/>
      <w:r w:rsidRPr="00942EEA">
        <w:rPr>
          <w:rStyle w:val="14"/>
          <w:rFonts w:cs="Times New Roman"/>
          <w:sz w:val="24"/>
          <w:szCs w:val="24"/>
        </w:rPr>
        <w:t xml:space="preserve"> </w:t>
      </w:r>
      <w:proofErr w:type="spellStart"/>
      <w:r w:rsidRPr="00942EEA">
        <w:rPr>
          <w:rStyle w:val="14"/>
          <w:rFonts w:cs="Times New Roman"/>
          <w:sz w:val="24"/>
          <w:szCs w:val="24"/>
        </w:rPr>
        <w:t>nếu</w:t>
      </w:r>
      <w:proofErr w:type="spellEnd"/>
      <w:r w:rsidRPr="00942EEA">
        <w:rPr>
          <w:rStyle w:val="14"/>
          <w:rFonts w:cs="Times New Roman"/>
          <w:sz w:val="24"/>
          <w:szCs w:val="24"/>
        </w:rPr>
        <w:t xml:space="preserve"> </w:t>
      </w:r>
      <w:proofErr w:type="spellStart"/>
      <w:r w:rsidRPr="00942EEA">
        <w:rPr>
          <w:rStyle w:val="14"/>
          <w:rFonts w:cs="Times New Roman"/>
          <w:sz w:val="24"/>
          <w:szCs w:val="24"/>
        </w:rPr>
        <w:t>xe</w:t>
      </w:r>
      <w:proofErr w:type="spellEnd"/>
      <w:r w:rsidRPr="00942EEA">
        <w:rPr>
          <w:rStyle w:val="14"/>
          <w:rFonts w:cs="Times New Roman"/>
          <w:sz w:val="24"/>
          <w:szCs w:val="24"/>
        </w:rPr>
        <w:t xml:space="preserve"> </w:t>
      </w:r>
      <w:proofErr w:type="spellStart"/>
      <w:r w:rsidRPr="00942EEA">
        <w:rPr>
          <w:rStyle w:val="14"/>
          <w:rFonts w:cs="Times New Roman"/>
          <w:sz w:val="24"/>
          <w:szCs w:val="24"/>
        </w:rPr>
        <w:t>chạy</w:t>
      </w:r>
      <w:proofErr w:type="spellEnd"/>
      <w:r w:rsidRPr="00942EEA">
        <w:rPr>
          <w:rStyle w:val="14"/>
          <w:rFonts w:cs="Times New Roman"/>
          <w:sz w:val="24"/>
          <w:szCs w:val="24"/>
        </w:rPr>
        <w:t xml:space="preserve"> </w:t>
      </w:r>
      <w:proofErr w:type="spellStart"/>
      <w:r w:rsidRPr="00942EEA">
        <w:rPr>
          <w:rStyle w:val="14"/>
          <w:rFonts w:cs="Times New Roman"/>
          <w:sz w:val="24"/>
          <w:szCs w:val="24"/>
        </w:rPr>
        <w:t>chậm</w:t>
      </w:r>
      <w:proofErr w:type="spellEnd"/>
      <w:r w:rsidRPr="00942EEA">
        <w:rPr>
          <w:rStyle w:val="14"/>
          <w:rFonts w:cs="Times New Roman"/>
          <w:sz w:val="24"/>
          <w:szCs w:val="24"/>
        </w:rPr>
        <w:t xml:space="preserve"> </w:t>
      </w:r>
      <w:proofErr w:type="spellStart"/>
      <w:r w:rsidRPr="00942EEA">
        <w:rPr>
          <w:rStyle w:val="14"/>
          <w:rFonts w:cs="Times New Roman"/>
          <w:sz w:val="24"/>
          <w:szCs w:val="24"/>
        </w:rPr>
        <w:t>lại</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Pr="00942EEA">
        <w:rPr>
          <w:rStyle w:val="14"/>
          <w:rFonts w:cs="Times New Roman"/>
          <w:sz w:val="24"/>
          <w:szCs w:val="24"/>
        </w:rPr>
        <w:t xml:space="preserve">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10 km </w:t>
      </w:r>
      <w:proofErr w:type="spellStart"/>
      <w:r w:rsidRPr="00942EEA">
        <w:rPr>
          <w:rStyle w:val="14"/>
          <w:rFonts w:cs="Times New Roman"/>
          <w:sz w:val="24"/>
          <w:szCs w:val="24"/>
        </w:rPr>
        <w:t>thì</w:t>
      </w:r>
      <w:proofErr w:type="spellEnd"/>
      <w:r w:rsidRPr="00942EEA">
        <w:rPr>
          <w:rStyle w:val="14"/>
          <w:rFonts w:cs="Times New Roman"/>
          <w:sz w:val="24"/>
          <w:szCs w:val="24"/>
        </w:rPr>
        <w:t xml:space="preserve"> </w:t>
      </w:r>
      <w:proofErr w:type="spellStart"/>
      <w:r w:rsidRPr="00942EEA">
        <w:rPr>
          <w:rStyle w:val="14"/>
          <w:rFonts w:cs="Times New Roman"/>
          <w:sz w:val="24"/>
          <w:szCs w:val="24"/>
        </w:rPr>
        <w:t>đến</w:t>
      </w:r>
      <w:proofErr w:type="spellEnd"/>
      <w:r w:rsidRPr="00942EEA">
        <w:rPr>
          <w:rStyle w:val="14"/>
          <w:rFonts w:cs="Times New Roman"/>
          <w:sz w:val="24"/>
          <w:szCs w:val="24"/>
        </w:rPr>
        <w:t xml:space="preserve"> </w:t>
      </w:r>
      <w:proofErr w:type="spellStart"/>
      <w:r w:rsidRPr="00942EEA">
        <w:rPr>
          <w:rStyle w:val="14"/>
          <w:rFonts w:cs="Times New Roman"/>
          <w:sz w:val="24"/>
          <w:szCs w:val="24"/>
        </w:rPr>
        <w:t>nơi</w:t>
      </w:r>
      <w:proofErr w:type="spellEnd"/>
      <w:r w:rsidRPr="00942EEA">
        <w:rPr>
          <w:rStyle w:val="14"/>
          <w:rFonts w:cs="Times New Roman"/>
          <w:sz w:val="24"/>
          <w:szCs w:val="24"/>
        </w:rPr>
        <w:t xml:space="preserve"> </w:t>
      </w:r>
      <w:proofErr w:type="spellStart"/>
      <w:r w:rsidRPr="00942EEA">
        <w:rPr>
          <w:rStyle w:val="14"/>
          <w:rFonts w:cs="Times New Roman"/>
          <w:sz w:val="24"/>
          <w:szCs w:val="24"/>
        </w:rPr>
        <w:t>chậm</w:t>
      </w:r>
      <w:proofErr w:type="spellEnd"/>
      <w:r w:rsidRPr="00942EEA">
        <w:rPr>
          <w:rStyle w:val="14"/>
          <w:rFonts w:cs="Times New Roman"/>
          <w:sz w:val="24"/>
          <w:szCs w:val="24"/>
        </w:rPr>
        <w:t xml:space="preserve"> </w:t>
      </w:r>
      <w:proofErr w:type="spellStart"/>
      <w:r w:rsidRPr="00942EEA">
        <w:rPr>
          <w:rStyle w:val="14"/>
          <w:rFonts w:cs="Times New Roman"/>
          <w:sz w:val="24"/>
          <w:szCs w:val="24"/>
        </w:rPr>
        <w:t>mất</w:t>
      </w:r>
      <w:proofErr w:type="spellEnd"/>
      <w:r w:rsidRPr="00942EEA">
        <w:rPr>
          <w:rStyle w:val="14"/>
          <w:rFonts w:cs="Times New Roman"/>
          <w:sz w:val="24"/>
          <w:szCs w:val="24"/>
        </w:rPr>
        <w:t xml:space="preserve"> 5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Tính</w:t>
      </w:r>
      <w:proofErr w:type="spellEnd"/>
      <w:r w:rsidRPr="00942EEA">
        <w:rPr>
          <w:rStyle w:val="14"/>
          <w:rFonts w:cs="Times New Roman"/>
          <w:sz w:val="24"/>
          <w:szCs w:val="24"/>
        </w:rPr>
        <w:t xml:space="preserve"> </w:t>
      </w:r>
      <w:proofErr w:type="spellStart"/>
      <w:r w:rsidRPr="00942EEA">
        <w:rPr>
          <w:rStyle w:val="14"/>
          <w:rFonts w:cs="Times New Roman"/>
          <w:sz w:val="24"/>
          <w:szCs w:val="24"/>
        </w:rPr>
        <w:t>vận</w:t>
      </w:r>
      <w:proofErr w:type="spellEnd"/>
      <w:r w:rsidRPr="00942EEA">
        <w:rPr>
          <w:rStyle w:val="14"/>
          <w:rFonts w:cs="Times New Roman"/>
          <w:sz w:val="24"/>
          <w:szCs w:val="24"/>
        </w:rPr>
        <w:t xml:space="preserve"> </w:t>
      </w:r>
      <w:proofErr w:type="spellStart"/>
      <w:r w:rsidRPr="00942EEA">
        <w:rPr>
          <w:rStyle w:val="14"/>
          <w:rFonts w:cs="Times New Roman"/>
          <w:sz w:val="24"/>
          <w:szCs w:val="24"/>
        </w:rPr>
        <w:t>tốc</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xe</w:t>
      </w:r>
      <w:proofErr w:type="spellEnd"/>
      <w:r w:rsidRPr="00942EEA">
        <w:rPr>
          <w:rStyle w:val="14"/>
          <w:rFonts w:cs="Times New Roman"/>
          <w:sz w:val="24"/>
          <w:szCs w:val="24"/>
        </w:rPr>
        <w:t xml:space="preserve"> </w:t>
      </w:r>
      <w:proofErr w:type="spellStart"/>
      <w:r w:rsidRPr="00942EEA">
        <w:rPr>
          <w:rStyle w:val="14"/>
          <w:rFonts w:cs="Times New Roman"/>
          <w:sz w:val="24"/>
          <w:szCs w:val="24"/>
        </w:rPr>
        <w:t>lúc</w:t>
      </w:r>
      <w:proofErr w:type="spellEnd"/>
      <w:r w:rsidRPr="00942EEA">
        <w:rPr>
          <w:rStyle w:val="14"/>
          <w:rFonts w:cs="Times New Roman"/>
          <w:sz w:val="24"/>
          <w:szCs w:val="24"/>
        </w:rPr>
        <w:t xml:space="preserve"> </w:t>
      </w:r>
      <w:proofErr w:type="spellStart"/>
      <w:r w:rsidRPr="00942EEA">
        <w:rPr>
          <w:rStyle w:val="14"/>
          <w:rFonts w:cs="Times New Roman"/>
          <w:sz w:val="24"/>
          <w:szCs w:val="24"/>
        </w:rPr>
        <w:t>đầu</w:t>
      </w:r>
      <w:proofErr w:type="spellEnd"/>
      <w:r w:rsidRPr="00942EEA">
        <w:rPr>
          <w:rStyle w:val="14"/>
          <w:rFonts w:cs="Times New Roman"/>
          <w:sz w:val="24"/>
          <w:szCs w:val="24"/>
        </w:rPr>
        <w:t xml:space="preserve">, </w:t>
      </w:r>
      <w:proofErr w:type="spellStart"/>
      <w:r w:rsidRPr="00942EEA">
        <w:rPr>
          <w:rStyle w:val="14"/>
          <w:rFonts w:cs="Times New Roman"/>
          <w:sz w:val="24"/>
          <w:szCs w:val="24"/>
        </w:rPr>
        <w:t>thời</w:t>
      </w:r>
      <w:proofErr w:type="spellEnd"/>
      <w:r w:rsidRPr="00942EEA">
        <w:rPr>
          <w:rStyle w:val="14"/>
          <w:rFonts w:cs="Times New Roman"/>
          <w:sz w:val="24"/>
          <w:szCs w:val="24"/>
        </w:rPr>
        <w:t xml:space="preserve"> </w:t>
      </w:r>
      <w:proofErr w:type="spellStart"/>
      <w:r w:rsidRPr="00942EEA">
        <w:rPr>
          <w:rStyle w:val="14"/>
          <w:rFonts w:cs="Times New Roman"/>
          <w:sz w:val="24"/>
          <w:szCs w:val="24"/>
        </w:rPr>
        <w:t>gian</w:t>
      </w:r>
      <w:proofErr w:type="spellEnd"/>
      <w:r w:rsidRPr="00942EEA">
        <w:rPr>
          <w:rStyle w:val="14"/>
          <w:rFonts w:cs="Times New Roman"/>
          <w:sz w:val="24"/>
          <w:szCs w:val="24"/>
        </w:rPr>
        <w:t xml:space="preserve"> </w:t>
      </w:r>
      <w:proofErr w:type="spellStart"/>
      <w:r w:rsidRPr="00942EEA">
        <w:rPr>
          <w:rStyle w:val="14"/>
          <w:rFonts w:cs="Times New Roman"/>
          <w:sz w:val="24"/>
          <w:szCs w:val="24"/>
        </w:rPr>
        <w:t>dự</w:t>
      </w:r>
      <w:proofErr w:type="spellEnd"/>
      <w:r w:rsidRPr="00942EEA">
        <w:rPr>
          <w:rStyle w:val="14"/>
          <w:rFonts w:cs="Times New Roman"/>
          <w:sz w:val="24"/>
          <w:szCs w:val="24"/>
        </w:rPr>
        <w:t xml:space="preserve"> </w:t>
      </w:r>
      <w:proofErr w:type="spellStart"/>
      <w:r w:rsidRPr="00942EEA">
        <w:rPr>
          <w:rStyle w:val="14"/>
          <w:rFonts w:cs="Times New Roman"/>
          <w:sz w:val="24"/>
          <w:szCs w:val="24"/>
        </w:rPr>
        <w:t>định</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chiều</w:t>
      </w:r>
      <w:proofErr w:type="spellEnd"/>
      <w:r w:rsidRPr="00942EEA">
        <w:rPr>
          <w:rStyle w:val="14"/>
          <w:rFonts w:cs="Times New Roman"/>
          <w:sz w:val="24"/>
          <w:szCs w:val="24"/>
        </w:rPr>
        <w:t xml:space="preserve"> </w:t>
      </w:r>
      <w:proofErr w:type="spellStart"/>
      <w:r w:rsidRPr="00942EEA">
        <w:rPr>
          <w:rStyle w:val="14"/>
          <w:rFonts w:cs="Times New Roman"/>
          <w:sz w:val="24"/>
          <w:szCs w:val="24"/>
        </w:rPr>
        <w:t>dài</w:t>
      </w:r>
      <w:proofErr w:type="spellEnd"/>
      <w:r w:rsidRPr="00942EEA">
        <w:rPr>
          <w:rStyle w:val="14"/>
          <w:rFonts w:cs="Times New Roman"/>
          <w:sz w:val="24"/>
          <w:szCs w:val="24"/>
        </w:rPr>
        <w:t xml:space="preserve"> </w:t>
      </w:r>
      <w:proofErr w:type="spellStart"/>
      <w:r w:rsidRPr="00942EEA">
        <w:rPr>
          <w:rStyle w:val="14"/>
          <w:rFonts w:cs="Times New Roman"/>
          <w:sz w:val="24"/>
          <w:szCs w:val="24"/>
        </w:rPr>
        <w:t>quãng</w:t>
      </w:r>
      <w:proofErr w:type="spellEnd"/>
      <w:r w:rsidRPr="00942EEA">
        <w:rPr>
          <w:rStyle w:val="14"/>
          <w:rFonts w:cs="Times New Roman"/>
          <w:sz w:val="24"/>
          <w:szCs w:val="24"/>
        </w:rPr>
        <w:t xml:space="preserve"> </w:t>
      </w:r>
      <w:proofErr w:type="spellStart"/>
      <w:r w:rsidRPr="00942EEA">
        <w:rPr>
          <w:rStyle w:val="14"/>
          <w:rFonts w:cs="Times New Roman"/>
          <w:sz w:val="24"/>
          <w:szCs w:val="24"/>
        </w:rPr>
        <w:t>đường</w:t>
      </w:r>
      <w:proofErr w:type="spellEnd"/>
      <w:r w:rsidRPr="00942EEA">
        <w:rPr>
          <w:rStyle w:val="14"/>
          <w:rFonts w:cs="Times New Roman"/>
          <w:sz w:val="24"/>
          <w:szCs w:val="24"/>
        </w:rPr>
        <w:t xml:space="preserve"> AB. </w:t>
      </w:r>
    </w:p>
    <w:p w14:paraId="64F019AC" w14:textId="7F770C91" w:rsidR="00416475" w:rsidRPr="00942EEA" w:rsidRDefault="00416475" w:rsidP="00416475">
      <w:pPr>
        <w:spacing w:after="0"/>
        <w:ind w:firstLine="27"/>
        <w:jc w:val="both"/>
        <w:rPr>
          <w:rFonts w:ascii="Times New Roman" w:hAnsi="Times New Roman"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11</w:t>
      </w:r>
      <w:r w:rsidR="005963F9" w:rsidRPr="00942EEA">
        <w:rPr>
          <w:rStyle w:val="14"/>
          <w:rFonts w:cs="Times New Roman"/>
          <w:b/>
          <w:bCs/>
          <w:sz w:val="24"/>
          <w:szCs w:val="24"/>
          <w:lang w:val="vi-VN"/>
        </w:rPr>
        <w:t>.</w:t>
      </w:r>
      <w:r w:rsidR="001D4436" w:rsidRPr="00942EEA">
        <w:rPr>
          <w:rStyle w:val="14"/>
          <w:rFonts w:cs="Times New Roman"/>
          <w:b/>
          <w:bCs/>
          <w:sz w:val="24"/>
          <w:szCs w:val="24"/>
          <w:lang w:val="vi-VN"/>
        </w:rPr>
        <w:t xml:space="preserve"> </w:t>
      </w:r>
      <w:r w:rsidRPr="00942EEA">
        <w:rPr>
          <w:rStyle w:val="14"/>
          <w:rFonts w:cs="Times New Roman"/>
          <w:sz w:val="24"/>
          <w:szCs w:val="24"/>
        </w:rPr>
        <w:t xml:space="preserve">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chiếc</w:t>
      </w:r>
      <w:proofErr w:type="spellEnd"/>
      <w:r w:rsidRPr="00942EEA">
        <w:rPr>
          <w:rStyle w:val="14"/>
          <w:rFonts w:cs="Times New Roman"/>
          <w:sz w:val="24"/>
          <w:szCs w:val="24"/>
        </w:rPr>
        <w:t xml:space="preserve"> ca </w:t>
      </w:r>
      <w:proofErr w:type="spellStart"/>
      <w:r w:rsidRPr="00942EEA">
        <w:rPr>
          <w:rStyle w:val="14"/>
          <w:rFonts w:cs="Times New Roman"/>
          <w:sz w:val="24"/>
          <w:szCs w:val="24"/>
        </w:rPr>
        <w:t>nô</w:t>
      </w:r>
      <w:proofErr w:type="spellEnd"/>
      <w:r w:rsidRPr="00942EEA">
        <w:rPr>
          <w:rStyle w:val="14"/>
          <w:rFonts w:cs="Times New Roman"/>
          <w:sz w:val="24"/>
          <w:szCs w:val="24"/>
        </w:rPr>
        <w:t xml:space="preserve"> </w:t>
      </w:r>
      <w:proofErr w:type="spellStart"/>
      <w:r w:rsidRPr="00942EEA">
        <w:rPr>
          <w:rStyle w:val="14"/>
          <w:rFonts w:cs="Times New Roman"/>
          <w:sz w:val="24"/>
          <w:szCs w:val="24"/>
        </w:rPr>
        <w:t>đi</w:t>
      </w:r>
      <w:proofErr w:type="spellEnd"/>
      <w:r w:rsidRPr="00942EEA">
        <w:rPr>
          <w:rStyle w:val="14"/>
          <w:rFonts w:cs="Times New Roman"/>
          <w:sz w:val="24"/>
          <w:szCs w:val="24"/>
        </w:rPr>
        <w:t xml:space="preserve"> </w:t>
      </w:r>
      <w:proofErr w:type="spellStart"/>
      <w:r w:rsidRPr="00942EEA">
        <w:rPr>
          <w:rStyle w:val="14"/>
          <w:rFonts w:cs="Times New Roman"/>
          <w:sz w:val="24"/>
          <w:szCs w:val="24"/>
        </w:rPr>
        <w:t>xuôi</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theo</w:t>
      </w:r>
      <w:proofErr w:type="spellEnd"/>
      <w:r w:rsidRPr="00942EEA">
        <w:rPr>
          <w:rStyle w:val="14"/>
          <w:rFonts w:cs="Times New Roman"/>
          <w:sz w:val="24"/>
          <w:szCs w:val="24"/>
        </w:rPr>
        <w:t xml:space="preserve">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khúc</w:t>
      </w:r>
      <w:proofErr w:type="spellEnd"/>
      <w:r w:rsidRPr="00942EEA">
        <w:rPr>
          <w:rStyle w:val="14"/>
          <w:rFonts w:cs="Times New Roman"/>
          <w:sz w:val="24"/>
          <w:szCs w:val="24"/>
        </w:rPr>
        <w:t xml:space="preserve"> </w:t>
      </w:r>
      <w:proofErr w:type="spellStart"/>
      <w:r w:rsidRPr="00942EEA">
        <w:rPr>
          <w:rStyle w:val="14"/>
          <w:rFonts w:cs="Times New Roman"/>
          <w:sz w:val="24"/>
          <w:szCs w:val="24"/>
        </w:rPr>
        <w:t>sông</w:t>
      </w:r>
      <w:proofErr w:type="spellEnd"/>
      <w:r w:rsidRPr="00942EEA">
        <w:rPr>
          <w:rStyle w:val="14"/>
          <w:rFonts w:cs="Times New Roman"/>
          <w:sz w:val="24"/>
          <w:szCs w:val="24"/>
        </w:rPr>
        <w:t xml:space="preserve"> </w:t>
      </w:r>
      <w:proofErr w:type="spellStart"/>
      <w:r w:rsidRPr="00942EEA">
        <w:rPr>
          <w:rStyle w:val="14"/>
          <w:rFonts w:cs="Times New Roman"/>
          <w:sz w:val="24"/>
          <w:szCs w:val="24"/>
        </w:rPr>
        <w:t>trong</w:t>
      </w:r>
      <w:proofErr w:type="spellEnd"/>
      <w:r w:rsidRPr="00942EEA">
        <w:rPr>
          <w:rStyle w:val="14"/>
          <w:rFonts w:cs="Times New Roman"/>
          <w:sz w:val="24"/>
          <w:szCs w:val="24"/>
        </w:rPr>
        <w:t xml:space="preserve"> 3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đi</w:t>
      </w:r>
      <w:proofErr w:type="spellEnd"/>
      <w:r w:rsidRPr="00942EEA">
        <w:rPr>
          <w:rStyle w:val="14"/>
          <w:rFonts w:cs="Times New Roman"/>
          <w:sz w:val="24"/>
          <w:szCs w:val="24"/>
        </w:rPr>
        <w:t xml:space="preserve"> </w:t>
      </w:r>
      <w:proofErr w:type="spellStart"/>
      <w:r w:rsidRPr="00942EEA">
        <w:rPr>
          <w:rStyle w:val="14"/>
          <w:rFonts w:cs="Times New Roman"/>
          <w:sz w:val="24"/>
          <w:szCs w:val="24"/>
        </w:rPr>
        <w:t>ngược</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trong</w:t>
      </w:r>
      <w:proofErr w:type="spellEnd"/>
      <w:r w:rsidRPr="00942EEA">
        <w:rPr>
          <w:rStyle w:val="14"/>
          <w:rFonts w:cs="Times New Roman"/>
          <w:sz w:val="24"/>
          <w:szCs w:val="24"/>
        </w:rPr>
        <w:t xml:space="preserve"> </w:t>
      </w:r>
      <w:proofErr w:type="spellStart"/>
      <w:r w:rsidRPr="00942EEA">
        <w:rPr>
          <w:rStyle w:val="14"/>
          <w:rFonts w:cs="Times New Roman"/>
          <w:sz w:val="24"/>
          <w:szCs w:val="24"/>
        </w:rPr>
        <w:t>vòng</w:t>
      </w:r>
      <w:proofErr w:type="spellEnd"/>
      <w:r w:rsidRPr="00942EEA">
        <w:rPr>
          <w:rStyle w:val="14"/>
          <w:rFonts w:cs="Times New Roman"/>
          <w:sz w:val="24"/>
          <w:szCs w:val="24"/>
        </w:rPr>
        <w:t xml:space="preserve"> 4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được</w:t>
      </w:r>
      <w:proofErr w:type="spellEnd"/>
      <w:r w:rsidRPr="00942EEA">
        <w:rPr>
          <w:rStyle w:val="14"/>
          <w:rFonts w:cs="Times New Roman"/>
          <w:sz w:val="24"/>
          <w:szCs w:val="24"/>
        </w:rPr>
        <w:t xml:space="preserve"> 380 km.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lần</w:t>
      </w:r>
      <w:proofErr w:type="spellEnd"/>
      <w:r w:rsidRPr="00942EEA">
        <w:rPr>
          <w:rStyle w:val="14"/>
          <w:rFonts w:cs="Times New Roman"/>
          <w:sz w:val="24"/>
          <w:szCs w:val="24"/>
        </w:rPr>
        <w:t xml:space="preserve"> </w:t>
      </w:r>
      <w:proofErr w:type="spellStart"/>
      <w:r w:rsidRPr="00942EEA">
        <w:rPr>
          <w:rStyle w:val="14"/>
          <w:rFonts w:cs="Times New Roman"/>
          <w:sz w:val="24"/>
          <w:szCs w:val="24"/>
        </w:rPr>
        <w:t>khác</w:t>
      </w:r>
      <w:proofErr w:type="spellEnd"/>
      <w:r w:rsidRPr="00942EEA">
        <w:rPr>
          <w:rStyle w:val="14"/>
          <w:rFonts w:cs="Times New Roman"/>
          <w:sz w:val="24"/>
          <w:szCs w:val="24"/>
        </w:rPr>
        <w:t xml:space="preserve"> ca </w:t>
      </w:r>
      <w:proofErr w:type="spellStart"/>
      <w:r w:rsidRPr="00942EEA">
        <w:rPr>
          <w:rStyle w:val="14"/>
          <w:rFonts w:cs="Times New Roman"/>
          <w:sz w:val="24"/>
          <w:szCs w:val="24"/>
        </w:rPr>
        <w:t>nô</w:t>
      </w:r>
      <w:proofErr w:type="spellEnd"/>
      <w:r w:rsidRPr="00942EEA">
        <w:rPr>
          <w:rStyle w:val="14"/>
          <w:rFonts w:cs="Times New Roman"/>
          <w:sz w:val="24"/>
          <w:szCs w:val="24"/>
        </w:rPr>
        <w:t xml:space="preserve"> </w:t>
      </w:r>
      <w:proofErr w:type="spellStart"/>
      <w:r w:rsidRPr="00942EEA">
        <w:rPr>
          <w:rStyle w:val="14"/>
          <w:rFonts w:cs="Times New Roman"/>
          <w:sz w:val="24"/>
          <w:szCs w:val="24"/>
        </w:rPr>
        <w:t>đi</w:t>
      </w:r>
      <w:proofErr w:type="spellEnd"/>
      <w:r w:rsidRPr="00942EEA">
        <w:rPr>
          <w:rStyle w:val="14"/>
          <w:rFonts w:cs="Times New Roman"/>
          <w:sz w:val="24"/>
          <w:szCs w:val="24"/>
        </w:rPr>
        <w:t xml:space="preserve"> </w:t>
      </w:r>
      <w:proofErr w:type="spellStart"/>
      <w:r w:rsidRPr="00942EEA">
        <w:rPr>
          <w:rStyle w:val="14"/>
          <w:rFonts w:cs="Times New Roman"/>
          <w:sz w:val="24"/>
          <w:szCs w:val="24"/>
        </w:rPr>
        <w:t>xuôi</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trong</w:t>
      </w:r>
      <w:proofErr w:type="spellEnd"/>
      <w:r w:rsidRPr="00942EEA">
        <w:rPr>
          <w:rStyle w:val="14"/>
          <w:rFonts w:cs="Times New Roman"/>
          <w:sz w:val="24"/>
          <w:szCs w:val="24"/>
        </w:rPr>
        <w:t xml:space="preserve"> 1 </w:t>
      </w:r>
      <w:proofErr w:type="spellStart"/>
      <w:r w:rsidRPr="00942EEA">
        <w:rPr>
          <w:rStyle w:val="14"/>
          <w:rFonts w:cs="Times New Roman"/>
          <w:sz w:val="24"/>
          <w:szCs w:val="24"/>
        </w:rPr>
        <w:t>giờ</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ngược</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trong</w:t>
      </w:r>
      <w:proofErr w:type="spellEnd"/>
      <w:r w:rsidRPr="00942EEA">
        <w:rPr>
          <w:rStyle w:val="14"/>
          <w:rFonts w:cs="Times New Roman"/>
          <w:sz w:val="24"/>
          <w:szCs w:val="24"/>
        </w:rPr>
        <w:t xml:space="preserve"> </w:t>
      </w:r>
      <w:proofErr w:type="spellStart"/>
      <w:r w:rsidRPr="00942EEA">
        <w:rPr>
          <w:rStyle w:val="14"/>
          <w:rFonts w:cs="Times New Roman"/>
          <w:sz w:val="24"/>
          <w:szCs w:val="24"/>
        </w:rPr>
        <w:t>vòng</w:t>
      </w:r>
      <w:proofErr w:type="spellEnd"/>
      <w:r w:rsidRPr="00942EEA">
        <w:rPr>
          <w:rStyle w:val="14"/>
          <w:rFonts w:cs="Times New Roman"/>
          <w:sz w:val="24"/>
          <w:szCs w:val="24"/>
        </w:rPr>
        <w:t xml:space="preserve"> 30 </w:t>
      </w:r>
      <w:proofErr w:type="spellStart"/>
      <w:r w:rsidRPr="00942EEA">
        <w:rPr>
          <w:rStyle w:val="14"/>
          <w:rFonts w:cs="Times New Roman"/>
          <w:sz w:val="24"/>
          <w:szCs w:val="24"/>
        </w:rPr>
        <w:t>phút</w:t>
      </w:r>
      <w:proofErr w:type="spellEnd"/>
      <w:r w:rsidRPr="00942EEA">
        <w:rPr>
          <w:rStyle w:val="14"/>
          <w:rFonts w:cs="Times New Roman"/>
          <w:sz w:val="24"/>
          <w:szCs w:val="24"/>
        </w:rPr>
        <w:t xml:space="preserve"> </w:t>
      </w:r>
      <w:proofErr w:type="spellStart"/>
      <w:r w:rsidRPr="00942EEA">
        <w:rPr>
          <w:rStyle w:val="14"/>
          <w:rFonts w:cs="Times New Roman"/>
          <w:sz w:val="24"/>
          <w:szCs w:val="24"/>
        </w:rPr>
        <w:t>được</w:t>
      </w:r>
      <w:proofErr w:type="spellEnd"/>
      <w:r w:rsidRPr="00942EEA">
        <w:rPr>
          <w:rStyle w:val="14"/>
          <w:rFonts w:cs="Times New Roman"/>
          <w:sz w:val="24"/>
          <w:szCs w:val="24"/>
        </w:rPr>
        <w:t xml:space="preserve"> 85 km. </w:t>
      </w:r>
      <w:proofErr w:type="spellStart"/>
      <w:r w:rsidRPr="00942EEA">
        <w:rPr>
          <w:rStyle w:val="14"/>
          <w:rFonts w:cs="Times New Roman"/>
          <w:sz w:val="24"/>
          <w:szCs w:val="24"/>
        </w:rPr>
        <w:lastRenderedPageBreak/>
        <w:t>Hỏi</w:t>
      </w:r>
      <w:proofErr w:type="spellEnd"/>
      <w:r w:rsidRPr="00942EEA">
        <w:rPr>
          <w:rStyle w:val="14"/>
          <w:rFonts w:cs="Times New Roman"/>
          <w:sz w:val="24"/>
          <w:szCs w:val="24"/>
        </w:rPr>
        <w:t xml:space="preserve"> </w:t>
      </w:r>
      <w:proofErr w:type="spellStart"/>
      <w:r w:rsidRPr="00942EEA">
        <w:rPr>
          <w:rStyle w:val="14"/>
          <w:rFonts w:cs="Times New Roman"/>
          <w:sz w:val="24"/>
          <w:szCs w:val="24"/>
        </w:rPr>
        <w:t>vận</w:t>
      </w:r>
      <w:proofErr w:type="spellEnd"/>
      <w:r w:rsidRPr="00942EEA">
        <w:rPr>
          <w:rStyle w:val="14"/>
          <w:rFonts w:cs="Times New Roman"/>
          <w:sz w:val="24"/>
          <w:szCs w:val="24"/>
        </w:rPr>
        <w:t xml:space="preserve"> </w:t>
      </w:r>
      <w:proofErr w:type="spellStart"/>
      <w:r w:rsidRPr="00942EEA">
        <w:rPr>
          <w:rStyle w:val="14"/>
          <w:rFonts w:cs="Times New Roman"/>
          <w:sz w:val="24"/>
          <w:szCs w:val="24"/>
        </w:rPr>
        <w:t>tốc</w:t>
      </w:r>
      <w:proofErr w:type="spellEnd"/>
      <w:r w:rsidRPr="00942EEA">
        <w:rPr>
          <w:rStyle w:val="14"/>
          <w:rFonts w:cs="Times New Roman"/>
          <w:sz w:val="24"/>
          <w:szCs w:val="24"/>
        </w:rPr>
        <w:t xml:space="preserve"> </w:t>
      </w:r>
      <w:proofErr w:type="spellStart"/>
      <w:r w:rsidR="00677F5B" w:rsidRPr="00942EEA">
        <w:rPr>
          <w:rStyle w:val="14"/>
          <w:rFonts w:cs="Times New Roman"/>
          <w:sz w:val="24"/>
          <w:szCs w:val="24"/>
        </w:rPr>
        <w:t>thực</w:t>
      </w:r>
      <w:proofErr w:type="spellEnd"/>
      <w:r w:rsidR="00677F5B" w:rsidRPr="00942EEA">
        <w:rPr>
          <w:rStyle w:val="14"/>
          <w:rFonts w:cs="Times New Roman"/>
          <w:sz w:val="24"/>
          <w:szCs w:val="24"/>
          <w:lang w:val="vi-VN"/>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ca </w:t>
      </w:r>
      <w:proofErr w:type="spellStart"/>
      <w:r w:rsidRPr="00942EEA">
        <w:rPr>
          <w:rStyle w:val="14"/>
          <w:rFonts w:cs="Times New Roman"/>
          <w:sz w:val="24"/>
          <w:szCs w:val="24"/>
        </w:rPr>
        <w:t>nô</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vận</w:t>
      </w:r>
      <w:proofErr w:type="spellEnd"/>
      <w:r w:rsidRPr="00942EEA">
        <w:rPr>
          <w:rStyle w:val="14"/>
          <w:rFonts w:cs="Times New Roman"/>
          <w:sz w:val="24"/>
          <w:szCs w:val="24"/>
        </w:rPr>
        <w:t xml:space="preserve"> </w:t>
      </w:r>
      <w:proofErr w:type="spellStart"/>
      <w:r w:rsidRPr="00942EEA">
        <w:rPr>
          <w:rStyle w:val="14"/>
          <w:rFonts w:cs="Times New Roman"/>
          <w:sz w:val="24"/>
          <w:szCs w:val="24"/>
        </w:rPr>
        <w:t>tốc</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nước</w:t>
      </w:r>
      <w:proofErr w:type="spellEnd"/>
      <w:r w:rsidRPr="00942EEA">
        <w:rPr>
          <w:rStyle w:val="14"/>
          <w:rFonts w:cs="Times New Roman"/>
          <w:sz w:val="24"/>
          <w:szCs w:val="24"/>
        </w:rPr>
        <w:t xml:space="preserve"> (</w:t>
      </w:r>
      <w:proofErr w:type="spellStart"/>
      <w:r w:rsidRPr="00942EEA">
        <w:rPr>
          <w:rStyle w:val="14"/>
          <w:rFonts w:cs="Times New Roman"/>
          <w:sz w:val="24"/>
          <w:szCs w:val="24"/>
        </w:rPr>
        <w:t>vận</w:t>
      </w:r>
      <w:proofErr w:type="spellEnd"/>
      <w:r w:rsidRPr="00942EEA">
        <w:rPr>
          <w:rStyle w:val="14"/>
          <w:rFonts w:cs="Times New Roman"/>
          <w:sz w:val="24"/>
          <w:szCs w:val="24"/>
        </w:rPr>
        <w:t xml:space="preserve"> </w:t>
      </w:r>
      <w:proofErr w:type="spellStart"/>
      <w:r w:rsidRPr="00942EEA">
        <w:rPr>
          <w:rStyle w:val="14"/>
          <w:rFonts w:cs="Times New Roman"/>
          <w:sz w:val="24"/>
          <w:szCs w:val="24"/>
        </w:rPr>
        <w:t>tốc</w:t>
      </w:r>
      <w:proofErr w:type="spellEnd"/>
      <w:r w:rsidRPr="00942EEA">
        <w:rPr>
          <w:rStyle w:val="14"/>
          <w:rFonts w:cs="Times New Roman"/>
          <w:sz w:val="24"/>
          <w:szCs w:val="24"/>
        </w:rPr>
        <w:t xml:space="preserve"> </w:t>
      </w:r>
      <w:proofErr w:type="spellStart"/>
      <w:r w:rsidR="00677F5B" w:rsidRPr="00942EEA">
        <w:rPr>
          <w:rStyle w:val="14"/>
          <w:rFonts w:cs="Times New Roman"/>
          <w:sz w:val="24"/>
          <w:szCs w:val="24"/>
        </w:rPr>
        <w:t>thực</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ca </w:t>
      </w:r>
      <w:proofErr w:type="spellStart"/>
      <w:r w:rsidRPr="00942EEA">
        <w:rPr>
          <w:rStyle w:val="14"/>
          <w:rFonts w:cs="Times New Roman"/>
          <w:sz w:val="24"/>
          <w:szCs w:val="24"/>
        </w:rPr>
        <w:t>nô</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vận</w:t>
      </w:r>
      <w:proofErr w:type="spellEnd"/>
      <w:r w:rsidRPr="00942EEA">
        <w:rPr>
          <w:rStyle w:val="14"/>
          <w:rFonts w:cs="Times New Roman"/>
          <w:sz w:val="24"/>
          <w:szCs w:val="24"/>
        </w:rPr>
        <w:t xml:space="preserve"> </w:t>
      </w:r>
      <w:proofErr w:type="spellStart"/>
      <w:r w:rsidRPr="00942EEA">
        <w:rPr>
          <w:rStyle w:val="14"/>
          <w:rFonts w:cs="Times New Roman"/>
          <w:sz w:val="24"/>
          <w:szCs w:val="24"/>
        </w:rPr>
        <w:t>tốc</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dòng</w:t>
      </w:r>
      <w:proofErr w:type="spellEnd"/>
      <w:r w:rsidRPr="00942EEA">
        <w:rPr>
          <w:rStyle w:val="14"/>
          <w:rFonts w:cs="Times New Roman"/>
          <w:sz w:val="24"/>
          <w:szCs w:val="24"/>
        </w:rPr>
        <w:t xml:space="preserve"> </w:t>
      </w:r>
      <w:proofErr w:type="spellStart"/>
      <w:r w:rsidRPr="00942EEA">
        <w:rPr>
          <w:rStyle w:val="14"/>
          <w:rFonts w:cs="Times New Roman"/>
          <w:sz w:val="24"/>
          <w:szCs w:val="24"/>
        </w:rPr>
        <w:t>nước</w:t>
      </w:r>
      <w:proofErr w:type="spellEnd"/>
      <w:r w:rsidRPr="00942EEA">
        <w:rPr>
          <w:rStyle w:val="14"/>
          <w:rFonts w:cs="Times New Roman"/>
          <w:sz w:val="24"/>
          <w:szCs w:val="24"/>
        </w:rPr>
        <w:t xml:space="preserve"> ở </w:t>
      </w:r>
      <w:proofErr w:type="spellStart"/>
      <w:r w:rsidRPr="00942EEA">
        <w:rPr>
          <w:rStyle w:val="14"/>
          <w:rFonts w:cs="Times New Roman"/>
          <w:sz w:val="24"/>
          <w:szCs w:val="24"/>
        </w:rPr>
        <w:t>hai</w:t>
      </w:r>
      <w:proofErr w:type="spellEnd"/>
      <w:r w:rsidRPr="00942EEA">
        <w:rPr>
          <w:rStyle w:val="14"/>
          <w:rFonts w:cs="Times New Roman"/>
          <w:sz w:val="24"/>
          <w:szCs w:val="24"/>
        </w:rPr>
        <w:t xml:space="preserve"> </w:t>
      </w:r>
      <w:proofErr w:type="spellStart"/>
      <w:r w:rsidRPr="00942EEA">
        <w:rPr>
          <w:rStyle w:val="14"/>
          <w:rFonts w:cs="Times New Roman"/>
          <w:sz w:val="24"/>
          <w:szCs w:val="24"/>
        </w:rPr>
        <w:t>lần</w:t>
      </w:r>
      <w:proofErr w:type="spellEnd"/>
      <w:r w:rsidRPr="00942EEA">
        <w:rPr>
          <w:rStyle w:val="14"/>
          <w:rFonts w:cs="Times New Roman"/>
          <w:sz w:val="24"/>
          <w:szCs w:val="24"/>
        </w:rPr>
        <w:t xml:space="preserve"> </w:t>
      </w:r>
      <w:proofErr w:type="spellStart"/>
      <w:r w:rsidRPr="00942EEA">
        <w:rPr>
          <w:rStyle w:val="14"/>
          <w:rFonts w:cs="Times New Roman"/>
          <w:sz w:val="24"/>
          <w:szCs w:val="24"/>
        </w:rPr>
        <w:t>là</w:t>
      </w:r>
      <w:proofErr w:type="spellEnd"/>
      <w:r w:rsidRPr="00942EEA">
        <w:rPr>
          <w:rStyle w:val="14"/>
          <w:rFonts w:cs="Times New Roman"/>
          <w:sz w:val="24"/>
          <w:szCs w:val="24"/>
        </w:rPr>
        <w:t xml:space="preserve"> </w:t>
      </w:r>
      <w:proofErr w:type="spellStart"/>
      <w:r w:rsidRPr="00942EEA">
        <w:rPr>
          <w:rStyle w:val="14"/>
          <w:rFonts w:cs="Times New Roman"/>
          <w:sz w:val="24"/>
          <w:szCs w:val="24"/>
        </w:rPr>
        <w:t>như</w:t>
      </w:r>
      <w:proofErr w:type="spellEnd"/>
      <w:r w:rsidRPr="00942EEA">
        <w:rPr>
          <w:rStyle w:val="14"/>
          <w:rFonts w:cs="Times New Roman"/>
          <w:sz w:val="24"/>
          <w:szCs w:val="24"/>
        </w:rPr>
        <w:t xml:space="preserve"> </w:t>
      </w:r>
      <w:proofErr w:type="spellStart"/>
      <w:r w:rsidRPr="00942EEA">
        <w:rPr>
          <w:rStyle w:val="14"/>
          <w:rFonts w:cs="Times New Roman"/>
          <w:sz w:val="24"/>
          <w:szCs w:val="24"/>
        </w:rPr>
        <w:t>nhau</w:t>
      </w:r>
      <w:proofErr w:type="spellEnd"/>
      <w:r w:rsidRPr="00942EEA">
        <w:rPr>
          <w:rStyle w:val="14"/>
          <w:rFonts w:cs="Times New Roman"/>
          <w:sz w:val="24"/>
          <w:szCs w:val="24"/>
        </w:rPr>
        <w:t xml:space="preserve">). </w:t>
      </w:r>
    </w:p>
    <w:p w14:paraId="453F7E98" w14:textId="3B3411D3" w:rsidR="00942EEA" w:rsidRPr="00942EEA" w:rsidRDefault="00416475" w:rsidP="00942EEA">
      <w:pPr>
        <w:pStyle w:val="ListParagraph"/>
        <w:tabs>
          <w:tab w:val="left" w:pos="426"/>
          <w:tab w:val="left" w:pos="851"/>
        </w:tabs>
        <w:spacing w:after="0" w:line="240" w:lineRule="auto"/>
        <w:ind w:left="0"/>
        <w:jc w:val="both"/>
        <w:rPr>
          <w:rFonts w:ascii="Times New Roman" w:hAnsi="Times New Roman"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12</w:t>
      </w:r>
      <w:r w:rsidR="001D4436" w:rsidRPr="00942EEA">
        <w:rPr>
          <w:rStyle w:val="14"/>
          <w:rFonts w:cs="Times New Roman"/>
          <w:b/>
          <w:bCs/>
          <w:sz w:val="24"/>
          <w:szCs w:val="24"/>
          <w:lang w:val="vi-VN"/>
        </w:rPr>
        <w:t>.</w:t>
      </w:r>
      <w:r w:rsidRPr="00942EEA">
        <w:rPr>
          <w:rStyle w:val="14"/>
          <w:rFonts w:cs="Times New Roman"/>
          <w:sz w:val="24"/>
          <w:szCs w:val="24"/>
        </w:rPr>
        <w:t xml:space="preserve"> </w:t>
      </w:r>
      <w:r w:rsidR="00942EEA" w:rsidRPr="00942EEA">
        <w:rPr>
          <w:rFonts w:ascii="Times New Roman" w:hAnsi="Times New Roman" w:cs="Times New Roman"/>
          <w:sz w:val="24"/>
          <w:szCs w:val="24"/>
        </w:rPr>
        <w:t xml:space="preserve">Hai </w:t>
      </w:r>
      <w:proofErr w:type="spellStart"/>
      <w:r w:rsidR="00942EEA" w:rsidRPr="00942EEA">
        <w:rPr>
          <w:rFonts w:ascii="Times New Roman" w:hAnsi="Times New Roman" w:cs="Times New Roman"/>
          <w:sz w:val="24"/>
          <w:szCs w:val="24"/>
        </w:rPr>
        <w:t>người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cùng</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làm</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việc</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thì</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trong</w:t>
      </w:r>
      <w:proofErr w:type="spellEnd"/>
      <w:r w:rsidR="00942EEA" w:rsidRPr="00942EEA">
        <w:rPr>
          <w:rFonts w:ascii="Times New Roman" w:hAnsi="Times New Roman" w:cs="Times New Roman"/>
          <w:sz w:val="24"/>
          <w:szCs w:val="24"/>
        </w:rPr>
        <w:t xml:space="preserve"> </w:t>
      </w:r>
      <w:r w:rsidR="00942EEA">
        <w:rPr>
          <w:rFonts w:ascii="Times New Roman" w:hAnsi="Times New Roman" w:cs="Times New Roman"/>
          <w:sz w:val="24"/>
          <w:szCs w:val="24"/>
        </w:rPr>
        <w:t xml:space="preserve">6 </w:t>
      </w:r>
      <w:proofErr w:type="spellStart"/>
      <w:r w:rsidR="00942EEA" w:rsidRPr="00942EEA">
        <w:rPr>
          <w:rFonts w:ascii="Times New Roman" w:hAnsi="Times New Roman" w:cs="Times New Roman"/>
          <w:sz w:val="24"/>
          <w:szCs w:val="24"/>
        </w:rPr>
        <w:t>giờ</w:t>
      </w:r>
      <w:proofErr w:type="spellEnd"/>
      <w:r w:rsidR="00942EEA" w:rsidRPr="00942EEA">
        <w:rPr>
          <w:rFonts w:ascii="Times New Roman" w:hAnsi="Times New Roman" w:cs="Times New Roman"/>
          <w:sz w:val="24"/>
          <w:szCs w:val="24"/>
        </w:rPr>
        <w:t xml:space="preserve"> </w:t>
      </w:r>
      <w:r w:rsidR="00942EEA">
        <w:rPr>
          <w:rFonts w:ascii="Times New Roman" w:hAnsi="Times New Roman" w:cs="Times New Roman"/>
          <w:sz w:val="24"/>
          <w:szCs w:val="24"/>
        </w:rPr>
        <w:t>40</w:t>
      </w:r>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phút</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xong</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việc</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Nếu</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để</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một</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mình</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người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thứ</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nhất</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làm</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trong</w:t>
      </w:r>
      <w:proofErr w:type="spellEnd"/>
      <w:r w:rsidR="00942EEA" w:rsidRPr="00942EEA">
        <w:rPr>
          <w:rFonts w:ascii="Times New Roman" w:hAnsi="Times New Roman" w:cs="Times New Roman"/>
          <w:sz w:val="24"/>
          <w:szCs w:val="24"/>
        </w:rPr>
        <w:t xml:space="preserve"> </w:t>
      </w:r>
      <w:r w:rsidR="00942EEA">
        <w:rPr>
          <w:rFonts w:ascii="Times New Roman" w:hAnsi="Times New Roman" w:cs="Times New Roman"/>
          <w:sz w:val="24"/>
          <w:szCs w:val="24"/>
        </w:rPr>
        <w:t>5</w:t>
      </w:r>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giờ</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rồi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người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đó</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nghỉ</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thì</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người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thứ</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hai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phải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là</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nốt</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phần</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việc</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còn</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lại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trong</w:t>
      </w:r>
      <w:proofErr w:type="spellEnd"/>
      <w:r w:rsidR="00942EEA" w:rsidRPr="00942EEA">
        <w:rPr>
          <w:rFonts w:ascii="Times New Roman" w:hAnsi="Times New Roman" w:cs="Times New Roman"/>
          <w:sz w:val="24"/>
          <w:szCs w:val="24"/>
        </w:rPr>
        <w:t xml:space="preserve"> </w:t>
      </w:r>
      <w:r w:rsidR="00942EEA">
        <w:rPr>
          <w:rFonts w:ascii="Times New Roman" w:hAnsi="Times New Roman" w:cs="Times New Roman"/>
          <w:sz w:val="24"/>
          <w:szCs w:val="24"/>
        </w:rPr>
        <w:t>8</w:t>
      </w:r>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giờ</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Hỏi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nếu</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làm</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riêng</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thì</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mỗi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người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phải</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mất</w:t>
      </w:r>
      <w:proofErr w:type="spellEnd"/>
      <w:r w:rsidR="00942EEA" w:rsidRPr="00942EEA">
        <w:rPr>
          <w:rFonts w:ascii="Times New Roman" w:hAnsi="Times New Roman" w:cs="Times New Roman"/>
          <w:sz w:val="24"/>
          <w:szCs w:val="24"/>
        </w:rPr>
        <w:t xml:space="preserve"> bao </w:t>
      </w:r>
      <w:proofErr w:type="spellStart"/>
      <w:r w:rsidR="00942EEA" w:rsidRPr="00942EEA">
        <w:rPr>
          <w:rFonts w:ascii="Times New Roman" w:hAnsi="Times New Roman" w:cs="Times New Roman"/>
          <w:sz w:val="24"/>
          <w:szCs w:val="24"/>
        </w:rPr>
        <w:t>lâu</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để</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hoàn</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thành</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công</w:t>
      </w:r>
      <w:proofErr w:type="spellEnd"/>
      <w:r w:rsidR="00942EEA" w:rsidRPr="00942EEA">
        <w:rPr>
          <w:rFonts w:ascii="Times New Roman" w:hAnsi="Times New Roman" w:cs="Times New Roman"/>
          <w:sz w:val="24"/>
          <w:szCs w:val="24"/>
        </w:rPr>
        <w:t xml:space="preserve"> </w:t>
      </w:r>
      <w:proofErr w:type="spellStart"/>
      <w:r w:rsidR="00942EEA" w:rsidRPr="00942EEA">
        <w:rPr>
          <w:rFonts w:ascii="Times New Roman" w:hAnsi="Times New Roman" w:cs="Times New Roman"/>
          <w:sz w:val="24"/>
          <w:szCs w:val="24"/>
        </w:rPr>
        <w:t>việc</w:t>
      </w:r>
      <w:proofErr w:type="spellEnd"/>
      <w:r w:rsidR="00942EEA" w:rsidRPr="00942EEA">
        <w:rPr>
          <w:rFonts w:ascii="Times New Roman" w:hAnsi="Times New Roman" w:cs="Times New Roman"/>
          <w:sz w:val="24"/>
          <w:szCs w:val="24"/>
        </w:rPr>
        <w:t>?</w:t>
      </w:r>
    </w:p>
    <w:p w14:paraId="694DBC07" w14:textId="471C6469" w:rsidR="00B7470D" w:rsidRPr="00942EEA" w:rsidRDefault="00416475" w:rsidP="00B7470D">
      <w:pPr>
        <w:tabs>
          <w:tab w:val="left" w:pos="46"/>
        </w:tabs>
        <w:spacing w:after="0"/>
        <w:rPr>
          <w:rFonts w:ascii="Times New Roman" w:hAnsi="Times New Roman"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13</w:t>
      </w:r>
      <w:r w:rsidRPr="00942EEA">
        <w:rPr>
          <w:rStyle w:val="14"/>
          <w:rFonts w:cs="Times New Roman"/>
          <w:b/>
          <w:bCs/>
          <w:sz w:val="24"/>
          <w:szCs w:val="24"/>
        </w:rPr>
        <w:t>.</w:t>
      </w:r>
      <w:r w:rsidRPr="00942EEA">
        <w:rPr>
          <w:rStyle w:val="14"/>
          <w:rFonts w:cs="Times New Roman"/>
          <w:sz w:val="24"/>
          <w:szCs w:val="24"/>
        </w:rPr>
        <w:t xml:space="preserve"> </w:t>
      </w:r>
      <w:proofErr w:type="spellStart"/>
      <w:r w:rsidRPr="00942EEA">
        <w:rPr>
          <w:rStyle w:val="14"/>
          <w:rFonts w:cs="Times New Roman"/>
          <w:sz w:val="24"/>
          <w:szCs w:val="24"/>
        </w:rPr>
        <w:t>Nhân</w:t>
      </w:r>
      <w:proofErr w:type="spellEnd"/>
      <w:r w:rsidRPr="00942EEA">
        <w:rPr>
          <w:rStyle w:val="14"/>
          <w:rFonts w:cs="Times New Roman"/>
          <w:sz w:val="24"/>
          <w:szCs w:val="24"/>
        </w:rPr>
        <w:t xml:space="preserve"> </w:t>
      </w:r>
      <w:proofErr w:type="spellStart"/>
      <w:r w:rsidR="009F1B50" w:rsidRPr="00942EEA">
        <w:rPr>
          <w:rStyle w:val="14"/>
          <w:rFonts w:cs="Times New Roman"/>
          <w:sz w:val="24"/>
          <w:szCs w:val="24"/>
        </w:rPr>
        <w:t>kỷ</w:t>
      </w:r>
      <w:proofErr w:type="spellEnd"/>
      <w:r w:rsidR="009F1B50" w:rsidRPr="00942EEA">
        <w:rPr>
          <w:rStyle w:val="14"/>
          <w:rFonts w:cs="Times New Roman"/>
          <w:sz w:val="24"/>
          <w:szCs w:val="24"/>
          <w:lang w:val="vi-VN"/>
        </w:rPr>
        <w:t xml:space="preserve"> </w:t>
      </w:r>
      <w:proofErr w:type="spellStart"/>
      <w:r w:rsidRPr="00942EEA">
        <w:rPr>
          <w:rStyle w:val="14"/>
          <w:rFonts w:cs="Times New Roman"/>
          <w:sz w:val="24"/>
          <w:szCs w:val="24"/>
        </w:rPr>
        <w:t>niệm</w:t>
      </w:r>
      <w:proofErr w:type="spellEnd"/>
      <w:r w:rsidRPr="00942EEA">
        <w:rPr>
          <w:rStyle w:val="14"/>
          <w:rFonts w:cs="Times New Roman"/>
          <w:sz w:val="24"/>
          <w:szCs w:val="24"/>
        </w:rPr>
        <w:t xml:space="preserve"> </w:t>
      </w:r>
      <w:proofErr w:type="spellStart"/>
      <w:r w:rsidRPr="00942EEA">
        <w:rPr>
          <w:rStyle w:val="14"/>
          <w:rFonts w:cs="Times New Roman"/>
          <w:sz w:val="24"/>
          <w:szCs w:val="24"/>
        </w:rPr>
        <w:t>ngày</w:t>
      </w:r>
      <w:proofErr w:type="spellEnd"/>
      <w:r w:rsidRPr="00942EEA">
        <w:rPr>
          <w:rStyle w:val="14"/>
          <w:rFonts w:cs="Times New Roman"/>
          <w:sz w:val="24"/>
          <w:szCs w:val="24"/>
        </w:rPr>
        <w:t xml:space="preserve"> </w:t>
      </w:r>
      <w:proofErr w:type="spellStart"/>
      <w:r w:rsidRPr="00942EEA">
        <w:rPr>
          <w:rStyle w:val="14"/>
          <w:rFonts w:cs="Times New Roman"/>
          <w:sz w:val="24"/>
          <w:szCs w:val="24"/>
        </w:rPr>
        <w:t>Giải</w:t>
      </w:r>
      <w:proofErr w:type="spellEnd"/>
      <w:r w:rsidRPr="00942EEA">
        <w:rPr>
          <w:rStyle w:val="14"/>
          <w:rFonts w:cs="Times New Roman"/>
          <w:sz w:val="24"/>
          <w:szCs w:val="24"/>
        </w:rPr>
        <w:t xml:space="preserve"> </w:t>
      </w:r>
      <w:proofErr w:type="spellStart"/>
      <w:r w:rsidRPr="00942EEA">
        <w:rPr>
          <w:rStyle w:val="14"/>
          <w:rFonts w:cs="Times New Roman"/>
          <w:sz w:val="24"/>
          <w:szCs w:val="24"/>
        </w:rPr>
        <w:t>phóng</w:t>
      </w:r>
      <w:proofErr w:type="spellEnd"/>
      <w:r w:rsidRPr="00942EEA">
        <w:rPr>
          <w:rStyle w:val="14"/>
          <w:rFonts w:cs="Times New Roman"/>
          <w:sz w:val="24"/>
          <w:szCs w:val="24"/>
        </w:rPr>
        <w:t xml:space="preserve"> </w:t>
      </w:r>
      <w:proofErr w:type="spellStart"/>
      <w:r w:rsidRPr="00942EEA">
        <w:rPr>
          <w:rStyle w:val="14"/>
          <w:rFonts w:cs="Times New Roman"/>
          <w:sz w:val="24"/>
          <w:szCs w:val="24"/>
        </w:rPr>
        <w:t>thủ</w:t>
      </w:r>
      <w:proofErr w:type="spellEnd"/>
      <w:r w:rsidRPr="00942EEA">
        <w:rPr>
          <w:rStyle w:val="14"/>
          <w:rFonts w:cs="Times New Roman"/>
          <w:sz w:val="24"/>
          <w:szCs w:val="24"/>
        </w:rPr>
        <w:t xml:space="preserve"> </w:t>
      </w:r>
      <w:proofErr w:type="spellStart"/>
      <w:r w:rsidRPr="00942EEA">
        <w:rPr>
          <w:rStyle w:val="14"/>
          <w:rFonts w:cs="Times New Roman"/>
          <w:sz w:val="24"/>
          <w:szCs w:val="24"/>
        </w:rPr>
        <w:t>đô</w:t>
      </w:r>
      <w:proofErr w:type="spellEnd"/>
      <w:r w:rsidRPr="00942EEA">
        <w:rPr>
          <w:rStyle w:val="14"/>
          <w:rFonts w:cs="Times New Roman"/>
          <w:sz w:val="24"/>
          <w:szCs w:val="24"/>
        </w:rPr>
        <w:t xml:space="preserve"> 10/10,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nhà</w:t>
      </w:r>
      <w:proofErr w:type="spellEnd"/>
      <w:r w:rsidRPr="00942EEA">
        <w:rPr>
          <w:rStyle w:val="14"/>
          <w:rFonts w:cs="Times New Roman"/>
          <w:sz w:val="24"/>
          <w:szCs w:val="24"/>
        </w:rPr>
        <w:t xml:space="preserve"> </w:t>
      </w:r>
      <w:proofErr w:type="spellStart"/>
      <w:r w:rsidRPr="00942EEA">
        <w:rPr>
          <w:rStyle w:val="14"/>
          <w:rFonts w:cs="Times New Roman"/>
          <w:sz w:val="24"/>
          <w:szCs w:val="24"/>
        </w:rPr>
        <w:t>sách</w:t>
      </w:r>
      <w:proofErr w:type="spellEnd"/>
      <w:r w:rsidRPr="00942EEA">
        <w:rPr>
          <w:rStyle w:val="14"/>
          <w:rFonts w:cs="Times New Roman"/>
          <w:sz w:val="24"/>
          <w:szCs w:val="24"/>
        </w:rPr>
        <w:t xml:space="preserve"> </w:t>
      </w:r>
      <w:proofErr w:type="spellStart"/>
      <w:r w:rsidRPr="00942EEA">
        <w:rPr>
          <w:rStyle w:val="14"/>
          <w:rFonts w:cs="Times New Roman"/>
          <w:sz w:val="24"/>
          <w:szCs w:val="24"/>
        </w:rPr>
        <w:t>giảm</w:t>
      </w:r>
      <w:proofErr w:type="spellEnd"/>
      <w:r w:rsidRPr="00942EEA">
        <w:rPr>
          <w:rStyle w:val="14"/>
          <w:rFonts w:cs="Times New Roman"/>
          <w:sz w:val="24"/>
          <w:szCs w:val="24"/>
        </w:rPr>
        <w:t xml:space="preserve"> </w:t>
      </w:r>
      <w:proofErr w:type="spellStart"/>
      <w:r w:rsidRPr="00942EEA">
        <w:rPr>
          <w:rStyle w:val="14"/>
          <w:rFonts w:cs="Times New Roman"/>
          <w:sz w:val="24"/>
          <w:szCs w:val="24"/>
        </w:rPr>
        <w:t>giá</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Pr="00942EEA">
        <w:rPr>
          <w:rStyle w:val="14"/>
          <w:rFonts w:cs="Times New Roman"/>
          <w:sz w:val="24"/>
          <w:szCs w:val="24"/>
        </w:rPr>
        <w:t xml:space="preserve"> </w:t>
      </w:r>
      <w:proofErr w:type="spellStart"/>
      <w:r w:rsidRPr="00942EEA">
        <w:rPr>
          <w:rStyle w:val="14"/>
          <w:rFonts w:cs="Times New Roman"/>
          <w:sz w:val="24"/>
          <w:szCs w:val="24"/>
        </w:rPr>
        <w:t>cây</w:t>
      </w:r>
      <w:proofErr w:type="spellEnd"/>
      <w:r w:rsidRPr="00942EEA">
        <w:rPr>
          <w:rStyle w:val="14"/>
          <w:rFonts w:cs="Times New Roman"/>
          <w:sz w:val="24"/>
          <w:szCs w:val="24"/>
        </w:rPr>
        <w:t xml:space="preserve"> </w:t>
      </w:r>
      <w:proofErr w:type="spellStart"/>
      <w:r w:rsidRPr="00942EEA">
        <w:rPr>
          <w:rStyle w:val="14"/>
          <w:rFonts w:cs="Times New Roman"/>
          <w:sz w:val="24"/>
          <w:szCs w:val="24"/>
        </w:rPr>
        <w:t>bút</w:t>
      </w:r>
      <w:proofErr w:type="spellEnd"/>
      <w:r w:rsidRPr="00942EEA">
        <w:rPr>
          <w:rStyle w:val="14"/>
          <w:rFonts w:cs="Times New Roman"/>
          <w:sz w:val="24"/>
          <w:szCs w:val="24"/>
        </w:rPr>
        <w:t xml:space="preserve"> bi </w:t>
      </w:r>
      <w:proofErr w:type="spellStart"/>
      <w:r w:rsidRPr="00942EEA">
        <w:rPr>
          <w:rStyle w:val="14"/>
          <w:rFonts w:cs="Times New Roman"/>
          <w:sz w:val="24"/>
          <w:szCs w:val="24"/>
        </w:rPr>
        <w:t>là</w:t>
      </w:r>
      <w:proofErr w:type="spellEnd"/>
      <w:r w:rsidRPr="00942EEA">
        <w:rPr>
          <w:rStyle w:val="14"/>
          <w:rFonts w:cs="Times New Roman"/>
          <w:sz w:val="24"/>
          <w:szCs w:val="24"/>
        </w:rPr>
        <w:t xml:space="preserve"> 20%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Pr="00942EEA">
        <w:rPr>
          <w:rStyle w:val="14"/>
          <w:rFonts w:cs="Times New Roman"/>
          <w:sz w:val="24"/>
          <w:szCs w:val="24"/>
        </w:rPr>
        <w:t xml:space="preserve"> </w:t>
      </w:r>
      <w:proofErr w:type="spellStart"/>
      <w:r w:rsidRPr="00942EEA">
        <w:rPr>
          <w:rStyle w:val="14"/>
          <w:rFonts w:cs="Times New Roman"/>
          <w:sz w:val="24"/>
          <w:szCs w:val="24"/>
        </w:rPr>
        <w:t>quyển</w:t>
      </w:r>
      <w:proofErr w:type="spellEnd"/>
      <w:r w:rsidRPr="00942EEA">
        <w:rPr>
          <w:rStyle w:val="14"/>
          <w:rFonts w:cs="Times New Roman"/>
          <w:sz w:val="24"/>
          <w:szCs w:val="24"/>
        </w:rPr>
        <w:t xml:space="preserve"> </w:t>
      </w:r>
      <w:proofErr w:type="spellStart"/>
      <w:r w:rsidRPr="00942EEA">
        <w:rPr>
          <w:rStyle w:val="14"/>
          <w:rFonts w:cs="Times New Roman"/>
          <w:sz w:val="24"/>
          <w:szCs w:val="24"/>
        </w:rPr>
        <w:t>vở</w:t>
      </w:r>
      <w:proofErr w:type="spellEnd"/>
      <w:r w:rsidRPr="00942EEA">
        <w:rPr>
          <w:rStyle w:val="14"/>
          <w:rFonts w:cs="Times New Roman"/>
          <w:sz w:val="24"/>
          <w:szCs w:val="24"/>
        </w:rPr>
        <w:t xml:space="preserve"> </w:t>
      </w:r>
      <w:proofErr w:type="spellStart"/>
      <w:r w:rsidRPr="00942EEA">
        <w:rPr>
          <w:rStyle w:val="14"/>
          <w:rFonts w:cs="Times New Roman"/>
          <w:sz w:val="24"/>
          <w:szCs w:val="24"/>
        </w:rPr>
        <w:t>là</w:t>
      </w:r>
      <w:proofErr w:type="spellEnd"/>
      <w:r w:rsidRPr="00942EEA">
        <w:rPr>
          <w:rStyle w:val="14"/>
          <w:rFonts w:cs="Times New Roman"/>
          <w:sz w:val="24"/>
          <w:szCs w:val="24"/>
        </w:rPr>
        <w:t xml:space="preserve"> 10% so </w:t>
      </w:r>
      <w:proofErr w:type="spellStart"/>
      <w:r w:rsidRPr="00942EEA">
        <w:rPr>
          <w:rStyle w:val="14"/>
          <w:rFonts w:cs="Times New Roman"/>
          <w:sz w:val="24"/>
          <w:szCs w:val="24"/>
        </w:rPr>
        <w:t>với</w:t>
      </w:r>
      <w:proofErr w:type="spellEnd"/>
      <w:r w:rsidRPr="00942EEA">
        <w:rPr>
          <w:rStyle w:val="14"/>
          <w:rFonts w:cs="Times New Roman"/>
          <w:sz w:val="24"/>
          <w:szCs w:val="24"/>
        </w:rPr>
        <w:t xml:space="preserve"> </w:t>
      </w:r>
      <w:proofErr w:type="spellStart"/>
      <w:r w:rsidRPr="00942EEA">
        <w:rPr>
          <w:rStyle w:val="14"/>
          <w:rFonts w:cs="Times New Roman"/>
          <w:sz w:val="24"/>
          <w:szCs w:val="24"/>
        </w:rPr>
        <w:t>giá</w:t>
      </w:r>
      <w:proofErr w:type="spellEnd"/>
      <w:r w:rsidRPr="00942EEA">
        <w:rPr>
          <w:rStyle w:val="14"/>
          <w:rFonts w:cs="Times New Roman"/>
          <w:sz w:val="24"/>
          <w:szCs w:val="24"/>
        </w:rPr>
        <w:t xml:space="preserve"> </w:t>
      </w:r>
      <w:proofErr w:type="spellStart"/>
      <w:r w:rsidRPr="00942EEA">
        <w:rPr>
          <w:rStyle w:val="14"/>
          <w:rFonts w:cs="Times New Roman"/>
          <w:sz w:val="24"/>
          <w:szCs w:val="24"/>
        </w:rPr>
        <w:t>niêm</w:t>
      </w:r>
      <w:proofErr w:type="spellEnd"/>
      <w:r w:rsidRPr="00942EEA">
        <w:rPr>
          <w:rStyle w:val="14"/>
          <w:rFonts w:cs="Times New Roman"/>
          <w:sz w:val="24"/>
          <w:szCs w:val="24"/>
        </w:rPr>
        <w:t xml:space="preserve"> </w:t>
      </w:r>
      <w:proofErr w:type="spellStart"/>
      <w:r w:rsidRPr="00942EEA">
        <w:rPr>
          <w:rStyle w:val="14"/>
          <w:rFonts w:cs="Times New Roman"/>
          <w:sz w:val="24"/>
          <w:szCs w:val="24"/>
        </w:rPr>
        <w:t>yết</w:t>
      </w:r>
      <w:proofErr w:type="spellEnd"/>
      <w:r w:rsidRPr="00942EEA">
        <w:rPr>
          <w:rStyle w:val="14"/>
          <w:rFonts w:cs="Times New Roman"/>
          <w:sz w:val="24"/>
          <w:szCs w:val="24"/>
        </w:rPr>
        <w:t xml:space="preserve">. </w:t>
      </w:r>
      <w:proofErr w:type="spellStart"/>
      <w:r w:rsidRPr="00942EEA">
        <w:rPr>
          <w:rStyle w:val="14"/>
          <w:rFonts w:cs="Times New Roman"/>
          <w:sz w:val="24"/>
          <w:szCs w:val="24"/>
        </w:rPr>
        <w:t>Bạn</w:t>
      </w:r>
      <w:proofErr w:type="spellEnd"/>
      <w:r w:rsidRPr="00942EEA">
        <w:rPr>
          <w:rStyle w:val="14"/>
          <w:rFonts w:cs="Times New Roman"/>
          <w:sz w:val="24"/>
          <w:szCs w:val="24"/>
        </w:rPr>
        <w:t xml:space="preserve"> Thanh </w:t>
      </w:r>
      <w:proofErr w:type="spellStart"/>
      <w:r w:rsidRPr="00942EEA">
        <w:rPr>
          <w:rStyle w:val="14"/>
          <w:rFonts w:cs="Times New Roman"/>
          <w:sz w:val="24"/>
          <w:szCs w:val="24"/>
        </w:rPr>
        <w:t>vào</w:t>
      </w:r>
      <w:proofErr w:type="spellEnd"/>
      <w:r w:rsidRPr="00942EEA">
        <w:rPr>
          <w:rStyle w:val="14"/>
          <w:rFonts w:cs="Times New Roman"/>
          <w:sz w:val="24"/>
          <w:szCs w:val="24"/>
        </w:rPr>
        <w:t xml:space="preserve"> </w:t>
      </w:r>
      <w:proofErr w:type="spellStart"/>
      <w:r w:rsidRPr="00942EEA">
        <w:rPr>
          <w:rStyle w:val="14"/>
          <w:rFonts w:cs="Times New Roman"/>
          <w:sz w:val="24"/>
          <w:szCs w:val="24"/>
        </w:rPr>
        <w:t>nhà</w:t>
      </w:r>
      <w:proofErr w:type="spellEnd"/>
      <w:r w:rsidRPr="00942EEA">
        <w:rPr>
          <w:rStyle w:val="14"/>
          <w:rFonts w:cs="Times New Roman"/>
          <w:sz w:val="24"/>
          <w:szCs w:val="24"/>
        </w:rPr>
        <w:t xml:space="preserve"> </w:t>
      </w:r>
      <w:proofErr w:type="spellStart"/>
      <w:r w:rsidRPr="00942EEA">
        <w:rPr>
          <w:rStyle w:val="14"/>
          <w:rFonts w:cs="Times New Roman"/>
          <w:sz w:val="24"/>
          <w:szCs w:val="24"/>
        </w:rPr>
        <w:t>sách</w:t>
      </w:r>
      <w:proofErr w:type="spellEnd"/>
      <w:r w:rsidRPr="00942EEA">
        <w:rPr>
          <w:rStyle w:val="14"/>
          <w:rFonts w:cs="Times New Roman"/>
          <w:sz w:val="24"/>
          <w:szCs w:val="24"/>
        </w:rPr>
        <w:t xml:space="preserve"> </w:t>
      </w:r>
      <w:proofErr w:type="spellStart"/>
      <w:r w:rsidRPr="00942EEA">
        <w:rPr>
          <w:rStyle w:val="14"/>
          <w:rFonts w:cs="Times New Roman"/>
          <w:sz w:val="24"/>
          <w:szCs w:val="24"/>
        </w:rPr>
        <w:t>mua</w:t>
      </w:r>
      <w:proofErr w:type="spellEnd"/>
      <w:r w:rsidRPr="00942EEA">
        <w:rPr>
          <w:rStyle w:val="14"/>
          <w:rFonts w:cs="Times New Roman"/>
          <w:sz w:val="24"/>
          <w:szCs w:val="24"/>
        </w:rPr>
        <w:t xml:space="preserve"> 20 </w:t>
      </w:r>
      <w:proofErr w:type="spellStart"/>
      <w:r w:rsidRPr="00942EEA">
        <w:rPr>
          <w:rStyle w:val="14"/>
          <w:rFonts w:cs="Times New Roman"/>
          <w:sz w:val="24"/>
          <w:szCs w:val="24"/>
        </w:rPr>
        <w:t>quyển</w:t>
      </w:r>
      <w:proofErr w:type="spellEnd"/>
      <w:r w:rsidRPr="00942EEA">
        <w:rPr>
          <w:rStyle w:val="14"/>
          <w:rFonts w:cs="Times New Roman"/>
          <w:sz w:val="24"/>
          <w:szCs w:val="24"/>
        </w:rPr>
        <w:t xml:space="preserve"> </w:t>
      </w:r>
      <w:proofErr w:type="spellStart"/>
      <w:r w:rsidRPr="00942EEA">
        <w:rPr>
          <w:rStyle w:val="14"/>
          <w:rFonts w:cs="Times New Roman"/>
          <w:sz w:val="24"/>
          <w:szCs w:val="24"/>
        </w:rPr>
        <w:t>vở</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10 </w:t>
      </w:r>
      <w:proofErr w:type="spellStart"/>
      <w:r w:rsidRPr="00942EEA">
        <w:rPr>
          <w:rStyle w:val="14"/>
          <w:rFonts w:cs="Times New Roman"/>
          <w:sz w:val="24"/>
          <w:szCs w:val="24"/>
        </w:rPr>
        <w:t>cây</w:t>
      </w:r>
      <w:proofErr w:type="spellEnd"/>
      <w:r w:rsidRPr="00942EEA">
        <w:rPr>
          <w:rStyle w:val="14"/>
          <w:rFonts w:cs="Times New Roman"/>
          <w:sz w:val="24"/>
          <w:szCs w:val="24"/>
        </w:rPr>
        <w:t xml:space="preserve"> </w:t>
      </w:r>
      <w:proofErr w:type="spellStart"/>
      <w:r w:rsidRPr="00942EEA">
        <w:rPr>
          <w:rStyle w:val="14"/>
          <w:rFonts w:cs="Times New Roman"/>
          <w:sz w:val="24"/>
          <w:szCs w:val="24"/>
        </w:rPr>
        <w:t>bút</w:t>
      </w:r>
      <w:proofErr w:type="spellEnd"/>
      <w:r w:rsidRPr="00942EEA">
        <w:rPr>
          <w:rStyle w:val="14"/>
          <w:rFonts w:cs="Times New Roman"/>
          <w:sz w:val="24"/>
          <w:szCs w:val="24"/>
        </w:rPr>
        <w:t xml:space="preserve"> bi. Khi </w:t>
      </w:r>
      <w:proofErr w:type="spellStart"/>
      <w:r w:rsidRPr="00942EEA">
        <w:rPr>
          <w:rStyle w:val="14"/>
          <w:rFonts w:cs="Times New Roman"/>
          <w:sz w:val="24"/>
          <w:szCs w:val="24"/>
        </w:rPr>
        <w:t>tính</w:t>
      </w:r>
      <w:proofErr w:type="spellEnd"/>
      <w:r w:rsidRPr="00942EEA">
        <w:rPr>
          <w:rStyle w:val="14"/>
          <w:rFonts w:cs="Times New Roman"/>
          <w:sz w:val="24"/>
          <w:szCs w:val="24"/>
        </w:rPr>
        <w:t xml:space="preserve"> </w:t>
      </w:r>
      <w:proofErr w:type="spellStart"/>
      <w:r w:rsidRPr="00942EEA">
        <w:rPr>
          <w:rStyle w:val="14"/>
          <w:rFonts w:cs="Times New Roman"/>
          <w:sz w:val="24"/>
          <w:szCs w:val="24"/>
        </w:rPr>
        <w:t>tiền</w:t>
      </w:r>
      <w:proofErr w:type="spellEnd"/>
      <w:r w:rsidRPr="00942EEA">
        <w:rPr>
          <w:rStyle w:val="14"/>
          <w:rFonts w:cs="Times New Roman"/>
          <w:sz w:val="24"/>
          <w:szCs w:val="24"/>
        </w:rPr>
        <w:t xml:space="preserve">, </w:t>
      </w:r>
      <w:proofErr w:type="spellStart"/>
      <w:r w:rsidRPr="00942EEA">
        <w:rPr>
          <w:rStyle w:val="14"/>
          <w:rFonts w:cs="Times New Roman"/>
          <w:sz w:val="24"/>
          <w:szCs w:val="24"/>
        </w:rPr>
        <w:t>bạn</w:t>
      </w:r>
      <w:proofErr w:type="spellEnd"/>
      <w:r w:rsidRPr="00942EEA">
        <w:rPr>
          <w:rStyle w:val="14"/>
          <w:rFonts w:cs="Times New Roman"/>
          <w:sz w:val="24"/>
          <w:szCs w:val="24"/>
        </w:rPr>
        <w:t xml:space="preserve"> Thanh </w:t>
      </w:r>
      <w:proofErr w:type="spellStart"/>
      <w:r w:rsidRPr="00942EEA">
        <w:rPr>
          <w:rStyle w:val="14"/>
          <w:rFonts w:cs="Times New Roman"/>
          <w:sz w:val="24"/>
          <w:szCs w:val="24"/>
        </w:rPr>
        <w:t>đưa</w:t>
      </w:r>
      <w:proofErr w:type="spellEnd"/>
      <w:r w:rsidRPr="00942EEA">
        <w:rPr>
          <w:rStyle w:val="14"/>
          <w:rFonts w:cs="Times New Roman"/>
          <w:sz w:val="24"/>
          <w:szCs w:val="24"/>
        </w:rPr>
        <w:t xml:space="preserve"> 175.000 </w:t>
      </w:r>
      <w:proofErr w:type="spellStart"/>
      <w:r w:rsidRPr="00942EEA">
        <w:rPr>
          <w:rStyle w:val="14"/>
          <w:rFonts w:cs="Times New Roman"/>
          <w:sz w:val="24"/>
          <w:szCs w:val="24"/>
        </w:rPr>
        <w:t>đồng</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được</w:t>
      </w:r>
      <w:proofErr w:type="spellEnd"/>
      <w:r w:rsidRPr="00942EEA">
        <w:rPr>
          <w:rStyle w:val="14"/>
          <w:rFonts w:cs="Times New Roman"/>
          <w:sz w:val="24"/>
          <w:szCs w:val="24"/>
        </w:rPr>
        <w:t xml:space="preserve"> </w:t>
      </w:r>
      <w:proofErr w:type="spellStart"/>
      <w:r w:rsidRPr="00942EEA">
        <w:rPr>
          <w:rStyle w:val="14"/>
          <w:rFonts w:cs="Times New Roman"/>
          <w:sz w:val="24"/>
          <w:szCs w:val="24"/>
        </w:rPr>
        <w:t>trả</w:t>
      </w:r>
      <w:proofErr w:type="spellEnd"/>
      <w:r w:rsidRPr="00942EEA">
        <w:rPr>
          <w:rStyle w:val="14"/>
          <w:rFonts w:cs="Times New Roman"/>
          <w:sz w:val="24"/>
          <w:szCs w:val="24"/>
        </w:rPr>
        <w:t xml:space="preserve"> </w:t>
      </w:r>
      <w:proofErr w:type="spellStart"/>
      <w:r w:rsidRPr="00942EEA">
        <w:rPr>
          <w:rStyle w:val="14"/>
          <w:rFonts w:cs="Times New Roman"/>
          <w:sz w:val="24"/>
          <w:szCs w:val="24"/>
        </w:rPr>
        <w:t>lại</w:t>
      </w:r>
      <w:proofErr w:type="spellEnd"/>
      <w:r w:rsidRPr="00942EEA">
        <w:rPr>
          <w:rStyle w:val="14"/>
          <w:rFonts w:cs="Times New Roman"/>
          <w:sz w:val="24"/>
          <w:szCs w:val="24"/>
        </w:rPr>
        <w:t xml:space="preserve"> 3.000 </w:t>
      </w:r>
      <w:proofErr w:type="spellStart"/>
      <w:r w:rsidRPr="00942EEA">
        <w:rPr>
          <w:rStyle w:val="14"/>
          <w:rFonts w:cs="Times New Roman"/>
          <w:sz w:val="24"/>
          <w:szCs w:val="24"/>
        </w:rPr>
        <w:t>đồng</w:t>
      </w:r>
      <w:proofErr w:type="spellEnd"/>
      <w:r w:rsidRPr="00942EEA">
        <w:rPr>
          <w:rStyle w:val="14"/>
          <w:rFonts w:cs="Times New Roman"/>
          <w:sz w:val="24"/>
          <w:szCs w:val="24"/>
        </w:rPr>
        <w:t xml:space="preserve">. </w:t>
      </w:r>
      <w:proofErr w:type="spellStart"/>
      <w:r w:rsidR="00852FA1" w:rsidRPr="00942EEA">
        <w:rPr>
          <w:rStyle w:val="14"/>
          <w:rFonts w:cs="Times New Roman"/>
          <w:sz w:val="24"/>
          <w:szCs w:val="24"/>
        </w:rPr>
        <w:t>Tính</w:t>
      </w:r>
      <w:proofErr w:type="spellEnd"/>
      <w:r w:rsidR="00852FA1" w:rsidRPr="00942EEA">
        <w:rPr>
          <w:rStyle w:val="14"/>
          <w:rFonts w:cs="Times New Roman"/>
          <w:sz w:val="24"/>
          <w:szCs w:val="24"/>
          <w:lang w:val="vi-VN"/>
        </w:rPr>
        <w:t xml:space="preserve"> </w:t>
      </w:r>
      <w:proofErr w:type="spellStart"/>
      <w:r w:rsidRPr="00942EEA">
        <w:rPr>
          <w:rStyle w:val="14"/>
          <w:rFonts w:cs="Times New Roman"/>
          <w:sz w:val="24"/>
          <w:szCs w:val="24"/>
        </w:rPr>
        <w:t>giá</w:t>
      </w:r>
      <w:proofErr w:type="spellEnd"/>
      <w:r w:rsidRPr="00942EEA">
        <w:rPr>
          <w:rStyle w:val="14"/>
          <w:rFonts w:cs="Times New Roman"/>
          <w:sz w:val="24"/>
          <w:szCs w:val="24"/>
        </w:rPr>
        <w:t xml:space="preserve"> </w:t>
      </w:r>
      <w:proofErr w:type="spellStart"/>
      <w:r w:rsidRPr="00942EEA">
        <w:rPr>
          <w:rStyle w:val="14"/>
          <w:rFonts w:cs="Times New Roman"/>
          <w:sz w:val="24"/>
          <w:szCs w:val="24"/>
        </w:rPr>
        <w:t>niêm</w:t>
      </w:r>
      <w:proofErr w:type="spellEnd"/>
      <w:r w:rsidRPr="00942EEA">
        <w:rPr>
          <w:rStyle w:val="14"/>
          <w:rFonts w:cs="Times New Roman"/>
          <w:sz w:val="24"/>
          <w:szCs w:val="24"/>
        </w:rPr>
        <w:t xml:space="preserve"> </w:t>
      </w:r>
      <w:proofErr w:type="spellStart"/>
      <w:r w:rsidRPr="00942EEA">
        <w:rPr>
          <w:rStyle w:val="14"/>
          <w:rFonts w:cs="Times New Roman"/>
          <w:sz w:val="24"/>
          <w:szCs w:val="24"/>
        </w:rPr>
        <w:t>yết</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Pr="00942EEA">
        <w:rPr>
          <w:rStyle w:val="14"/>
          <w:rFonts w:cs="Times New Roman"/>
          <w:sz w:val="24"/>
          <w:szCs w:val="24"/>
        </w:rPr>
        <w:t xml:space="preserve"> </w:t>
      </w:r>
      <w:proofErr w:type="spellStart"/>
      <w:proofErr w:type="gramStart"/>
      <w:r w:rsidR="00852FA1" w:rsidRPr="00942EEA">
        <w:rPr>
          <w:rStyle w:val="14"/>
          <w:rFonts w:cs="Times New Roman"/>
          <w:sz w:val="24"/>
          <w:szCs w:val="24"/>
        </w:rPr>
        <w:t>quyển</w:t>
      </w:r>
      <w:proofErr w:type="spellEnd"/>
      <w:r w:rsidR="00852FA1" w:rsidRPr="00942EEA">
        <w:rPr>
          <w:rStyle w:val="14"/>
          <w:rFonts w:cs="Times New Roman"/>
          <w:sz w:val="24"/>
          <w:szCs w:val="24"/>
          <w:lang w:val="vi-VN"/>
        </w:rPr>
        <w:t xml:space="preserve"> </w:t>
      </w:r>
      <w:r w:rsidRPr="00942EEA">
        <w:rPr>
          <w:rStyle w:val="14"/>
          <w:rFonts w:cs="Times New Roman"/>
          <w:sz w:val="24"/>
          <w:szCs w:val="24"/>
        </w:rPr>
        <w:t xml:space="preserve"> </w:t>
      </w:r>
      <w:proofErr w:type="spellStart"/>
      <w:r w:rsidRPr="00942EEA">
        <w:rPr>
          <w:rStyle w:val="14"/>
          <w:rFonts w:cs="Times New Roman"/>
          <w:sz w:val="24"/>
          <w:szCs w:val="24"/>
        </w:rPr>
        <w:t>vở</w:t>
      </w:r>
      <w:proofErr w:type="spellEnd"/>
      <w:proofErr w:type="gram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mỗi</w:t>
      </w:r>
      <w:proofErr w:type="spellEnd"/>
      <w:r w:rsidR="00A9343F" w:rsidRPr="00942EEA">
        <w:rPr>
          <w:rStyle w:val="14"/>
          <w:rFonts w:cs="Times New Roman"/>
          <w:sz w:val="24"/>
          <w:szCs w:val="24"/>
          <w:lang w:val="vi-VN"/>
        </w:rPr>
        <w:t xml:space="preserve"> </w:t>
      </w:r>
      <w:proofErr w:type="spellStart"/>
      <w:r w:rsidR="00A9343F" w:rsidRPr="00942EEA">
        <w:rPr>
          <w:rStyle w:val="14"/>
          <w:rFonts w:cs="Times New Roman"/>
          <w:sz w:val="24"/>
          <w:szCs w:val="24"/>
        </w:rPr>
        <w:t>cây</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bút</w:t>
      </w:r>
      <w:proofErr w:type="spellEnd"/>
      <w:r w:rsidR="00A9343F" w:rsidRPr="00942EEA">
        <w:rPr>
          <w:rStyle w:val="14"/>
          <w:rFonts w:cs="Times New Roman"/>
          <w:sz w:val="24"/>
          <w:szCs w:val="24"/>
        </w:rPr>
        <w:t xml:space="preserve"> bi, </w:t>
      </w:r>
      <w:proofErr w:type="spellStart"/>
      <w:r w:rsidR="00A9343F" w:rsidRPr="00942EEA">
        <w:rPr>
          <w:rStyle w:val="14"/>
          <w:rFonts w:cs="Times New Roman"/>
          <w:sz w:val="24"/>
          <w:szCs w:val="24"/>
        </w:rPr>
        <w:t>biết</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rằng</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tổng</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số</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tiền</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phải</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trả</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nếu</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không</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được</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giảm</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giá</w:t>
      </w:r>
      <w:proofErr w:type="spellEnd"/>
      <w:r w:rsidR="00A9343F" w:rsidRPr="00942EEA">
        <w:rPr>
          <w:rStyle w:val="14"/>
          <w:rFonts w:cs="Times New Roman"/>
          <w:sz w:val="24"/>
          <w:szCs w:val="24"/>
        </w:rPr>
        <w:t xml:space="preserve"> </w:t>
      </w:r>
      <w:proofErr w:type="spellStart"/>
      <w:r w:rsidR="00A9343F" w:rsidRPr="00942EEA">
        <w:rPr>
          <w:rStyle w:val="14"/>
          <w:rFonts w:cs="Times New Roman"/>
          <w:sz w:val="24"/>
          <w:szCs w:val="24"/>
        </w:rPr>
        <w:t>là</w:t>
      </w:r>
      <w:proofErr w:type="spellEnd"/>
      <w:r w:rsidR="00A9343F" w:rsidRPr="00942EEA">
        <w:rPr>
          <w:rStyle w:val="14"/>
          <w:rFonts w:cs="Times New Roman"/>
          <w:sz w:val="24"/>
          <w:szCs w:val="24"/>
        </w:rPr>
        <w:t xml:space="preserve"> </w:t>
      </w:r>
      <w:r w:rsidR="00B7470D" w:rsidRPr="00942EEA">
        <w:rPr>
          <w:rStyle w:val="14"/>
          <w:rFonts w:cs="Times New Roman"/>
          <w:sz w:val="24"/>
          <w:szCs w:val="24"/>
        </w:rPr>
        <w:t xml:space="preserve">195.000 </w:t>
      </w:r>
      <w:proofErr w:type="spellStart"/>
      <w:r w:rsidR="00B7470D" w:rsidRPr="00942EEA">
        <w:rPr>
          <w:rStyle w:val="14"/>
          <w:rFonts w:cs="Times New Roman"/>
          <w:sz w:val="24"/>
          <w:szCs w:val="24"/>
        </w:rPr>
        <w:t>đồng</w:t>
      </w:r>
      <w:proofErr w:type="spellEnd"/>
    </w:p>
    <w:p w14:paraId="0C063CA5" w14:textId="78957B55" w:rsidR="00416475" w:rsidRPr="00942EEA" w:rsidRDefault="00416475" w:rsidP="001D4436">
      <w:pPr>
        <w:spacing w:after="0"/>
        <w:ind w:left="14" w:firstLine="14"/>
        <w:jc w:val="both"/>
        <w:rPr>
          <w:rStyle w:val="14"/>
          <w:rFonts w:cs="Times New Roman"/>
          <w:sz w:val="24"/>
          <w:szCs w:val="24"/>
        </w:rPr>
      </w:pPr>
      <w:proofErr w:type="spellStart"/>
      <w:r w:rsidRPr="00942EEA">
        <w:rPr>
          <w:rStyle w:val="14"/>
          <w:rFonts w:cs="Times New Roman"/>
          <w:b/>
          <w:bCs/>
          <w:sz w:val="24"/>
          <w:szCs w:val="24"/>
        </w:rPr>
        <w:t>Bài</w:t>
      </w:r>
      <w:proofErr w:type="spellEnd"/>
      <w:r w:rsidRPr="00942EEA">
        <w:rPr>
          <w:rStyle w:val="14"/>
          <w:rFonts w:cs="Times New Roman"/>
          <w:b/>
          <w:bCs/>
          <w:sz w:val="24"/>
          <w:szCs w:val="24"/>
        </w:rPr>
        <w:t xml:space="preserve"> </w:t>
      </w:r>
      <w:r w:rsidR="006553E3" w:rsidRPr="00942EEA">
        <w:rPr>
          <w:rStyle w:val="14"/>
          <w:rFonts w:cs="Times New Roman"/>
          <w:b/>
          <w:bCs/>
          <w:sz w:val="24"/>
          <w:szCs w:val="24"/>
        </w:rPr>
        <w:t>14</w:t>
      </w:r>
      <w:r w:rsidR="006553E3" w:rsidRPr="00942EEA">
        <w:rPr>
          <w:rStyle w:val="14"/>
          <w:rFonts w:cs="Times New Roman"/>
          <w:b/>
          <w:bCs/>
          <w:sz w:val="24"/>
          <w:szCs w:val="24"/>
          <w:lang w:val="vi-VN"/>
        </w:rPr>
        <w:t>.</w:t>
      </w:r>
      <w:r w:rsidRPr="00942EEA">
        <w:rPr>
          <w:rStyle w:val="14"/>
          <w:rFonts w:cs="Times New Roman"/>
          <w:sz w:val="24"/>
          <w:szCs w:val="24"/>
        </w:rPr>
        <w:t xml:space="preserve"> </w:t>
      </w:r>
      <w:proofErr w:type="spellStart"/>
      <w:r w:rsidRPr="00942EEA">
        <w:rPr>
          <w:rStyle w:val="14"/>
          <w:rFonts w:cs="Times New Roman"/>
          <w:sz w:val="24"/>
          <w:szCs w:val="24"/>
        </w:rPr>
        <w:t>Một</w:t>
      </w:r>
      <w:proofErr w:type="spellEnd"/>
      <w:r w:rsidRPr="00942EEA">
        <w:rPr>
          <w:rStyle w:val="14"/>
          <w:rFonts w:cs="Times New Roman"/>
          <w:sz w:val="24"/>
          <w:szCs w:val="24"/>
        </w:rPr>
        <w:t xml:space="preserve"> </w:t>
      </w:r>
      <w:proofErr w:type="spellStart"/>
      <w:r w:rsidRPr="00942EEA">
        <w:rPr>
          <w:rStyle w:val="14"/>
          <w:rFonts w:cs="Times New Roman"/>
          <w:sz w:val="24"/>
          <w:szCs w:val="24"/>
        </w:rPr>
        <w:t>khu</w:t>
      </w:r>
      <w:proofErr w:type="spellEnd"/>
      <w:r w:rsidRPr="00942EEA">
        <w:rPr>
          <w:rStyle w:val="14"/>
          <w:rFonts w:cs="Times New Roman"/>
          <w:sz w:val="24"/>
          <w:szCs w:val="24"/>
        </w:rPr>
        <w:t xml:space="preserve"> </w:t>
      </w:r>
      <w:proofErr w:type="spellStart"/>
      <w:r w:rsidRPr="00942EEA">
        <w:rPr>
          <w:rStyle w:val="14"/>
          <w:rFonts w:cs="Times New Roman"/>
          <w:sz w:val="24"/>
          <w:szCs w:val="24"/>
        </w:rPr>
        <w:t>vườn</w:t>
      </w:r>
      <w:proofErr w:type="spellEnd"/>
      <w:r w:rsidRPr="00942EEA">
        <w:rPr>
          <w:rStyle w:val="14"/>
          <w:rFonts w:cs="Times New Roman"/>
          <w:sz w:val="24"/>
          <w:szCs w:val="24"/>
        </w:rPr>
        <w:t xml:space="preserve"> </w:t>
      </w:r>
      <w:proofErr w:type="spellStart"/>
      <w:r w:rsidRPr="00942EEA">
        <w:rPr>
          <w:rStyle w:val="14"/>
          <w:rFonts w:cs="Times New Roman"/>
          <w:sz w:val="24"/>
          <w:szCs w:val="24"/>
        </w:rPr>
        <w:t>hình</w:t>
      </w:r>
      <w:proofErr w:type="spellEnd"/>
      <w:r w:rsidRPr="00942EEA">
        <w:rPr>
          <w:rStyle w:val="14"/>
          <w:rFonts w:cs="Times New Roman"/>
          <w:sz w:val="24"/>
          <w:szCs w:val="24"/>
        </w:rPr>
        <w:t xml:space="preserve"> </w:t>
      </w:r>
      <w:proofErr w:type="spellStart"/>
      <w:r w:rsidRPr="00942EEA">
        <w:rPr>
          <w:rStyle w:val="14"/>
          <w:rFonts w:cs="Times New Roman"/>
          <w:sz w:val="24"/>
          <w:szCs w:val="24"/>
        </w:rPr>
        <w:t>chữ</w:t>
      </w:r>
      <w:proofErr w:type="spellEnd"/>
      <w:r w:rsidRPr="00942EEA">
        <w:rPr>
          <w:rStyle w:val="14"/>
          <w:rFonts w:cs="Times New Roman"/>
          <w:sz w:val="24"/>
          <w:szCs w:val="24"/>
        </w:rPr>
        <w:t xml:space="preserve"> </w:t>
      </w:r>
      <w:proofErr w:type="spellStart"/>
      <w:r w:rsidRPr="00942EEA">
        <w:rPr>
          <w:rStyle w:val="14"/>
          <w:rFonts w:cs="Times New Roman"/>
          <w:sz w:val="24"/>
          <w:szCs w:val="24"/>
        </w:rPr>
        <w:t>nhật</w:t>
      </w:r>
      <w:proofErr w:type="spellEnd"/>
      <w:r w:rsidRPr="00942EEA">
        <w:rPr>
          <w:rStyle w:val="14"/>
          <w:rFonts w:cs="Times New Roman"/>
          <w:sz w:val="24"/>
          <w:szCs w:val="24"/>
        </w:rPr>
        <w:t xml:space="preserve"> </w:t>
      </w:r>
      <w:proofErr w:type="spellStart"/>
      <w:r w:rsidRPr="00942EEA">
        <w:rPr>
          <w:rStyle w:val="14"/>
          <w:rFonts w:cs="Times New Roman"/>
          <w:sz w:val="24"/>
          <w:szCs w:val="24"/>
        </w:rPr>
        <w:t>có</w:t>
      </w:r>
      <w:proofErr w:type="spellEnd"/>
      <w:r w:rsidRPr="00942EEA">
        <w:rPr>
          <w:rStyle w:val="14"/>
          <w:rFonts w:cs="Times New Roman"/>
          <w:sz w:val="24"/>
          <w:szCs w:val="24"/>
        </w:rPr>
        <w:t xml:space="preserve"> chu vi </w:t>
      </w:r>
      <w:proofErr w:type="spellStart"/>
      <w:r w:rsidRPr="00942EEA">
        <w:rPr>
          <w:rStyle w:val="14"/>
          <w:rFonts w:cs="Times New Roman"/>
          <w:sz w:val="24"/>
          <w:szCs w:val="24"/>
        </w:rPr>
        <w:t>bằng</w:t>
      </w:r>
      <w:proofErr w:type="spellEnd"/>
      <w:r w:rsidRPr="00942EEA">
        <w:rPr>
          <w:rStyle w:val="14"/>
          <w:rFonts w:cs="Times New Roman"/>
          <w:sz w:val="24"/>
          <w:szCs w:val="24"/>
        </w:rPr>
        <w:t xml:space="preserve"> 48 m. </w:t>
      </w:r>
      <w:proofErr w:type="spellStart"/>
      <w:r w:rsidRPr="00942EEA">
        <w:rPr>
          <w:rStyle w:val="14"/>
          <w:rFonts w:cs="Times New Roman"/>
          <w:sz w:val="24"/>
          <w:szCs w:val="24"/>
        </w:rPr>
        <w:t>Nếu</w:t>
      </w:r>
      <w:proofErr w:type="spellEnd"/>
      <w:r w:rsidRPr="00942EEA">
        <w:rPr>
          <w:rStyle w:val="14"/>
          <w:rFonts w:cs="Times New Roman"/>
          <w:sz w:val="24"/>
          <w:szCs w:val="24"/>
        </w:rPr>
        <w:t xml:space="preserve"> </w:t>
      </w:r>
      <w:proofErr w:type="spellStart"/>
      <w:r w:rsidRPr="00942EEA">
        <w:rPr>
          <w:rStyle w:val="14"/>
          <w:rFonts w:cs="Times New Roman"/>
          <w:sz w:val="24"/>
          <w:szCs w:val="24"/>
        </w:rPr>
        <w:t>tăng</w:t>
      </w:r>
      <w:proofErr w:type="spellEnd"/>
      <w:r w:rsidRPr="00942EEA">
        <w:rPr>
          <w:rStyle w:val="14"/>
          <w:rFonts w:cs="Times New Roman"/>
          <w:sz w:val="24"/>
          <w:szCs w:val="24"/>
        </w:rPr>
        <w:t xml:space="preserve"> </w:t>
      </w:r>
      <w:proofErr w:type="spellStart"/>
      <w:r w:rsidRPr="00942EEA">
        <w:rPr>
          <w:rStyle w:val="14"/>
          <w:rFonts w:cs="Times New Roman"/>
          <w:sz w:val="24"/>
          <w:szCs w:val="24"/>
        </w:rPr>
        <w:t>chiều</w:t>
      </w:r>
      <w:proofErr w:type="spellEnd"/>
      <w:r w:rsidRPr="00942EEA">
        <w:rPr>
          <w:rStyle w:val="14"/>
          <w:rFonts w:cs="Times New Roman"/>
          <w:sz w:val="24"/>
          <w:szCs w:val="24"/>
        </w:rPr>
        <w:t xml:space="preserve"> </w:t>
      </w:r>
      <w:proofErr w:type="spellStart"/>
      <w:r w:rsidRPr="00942EEA">
        <w:rPr>
          <w:rStyle w:val="14"/>
          <w:rFonts w:cs="Times New Roman"/>
          <w:sz w:val="24"/>
          <w:szCs w:val="24"/>
        </w:rPr>
        <w:t>rộng</w:t>
      </w:r>
      <w:proofErr w:type="spellEnd"/>
      <w:r w:rsidRPr="00942EEA">
        <w:rPr>
          <w:rStyle w:val="14"/>
          <w:rFonts w:cs="Times New Roman"/>
          <w:sz w:val="24"/>
          <w:szCs w:val="24"/>
        </w:rPr>
        <w:t xml:space="preserve"> </w:t>
      </w:r>
      <w:proofErr w:type="spellStart"/>
      <w:r w:rsidRPr="00942EEA">
        <w:rPr>
          <w:rStyle w:val="14"/>
          <w:rFonts w:cs="Times New Roman"/>
          <w:sz w:val="24"/>
          <w:szCs w:val="24"/>
        </w:rPr>
        <w:t>lên</w:t>
      </w:r>
      <w:proofErr w:type="spellEnd"/>
      <w:r w:rsidRPr="00942EEA">
        <w:rPr>
          <w:rStyle w:val="14"/>
          <w:rFonts w:cs="Times New Roman"/>
          <w:sz w:val="24"/>
          <w:szCs w:val="24"/>
        </w:rPr>
        <w:t xml:space="preserve"> </w:t>
      </w:r>
      <w:proofErr w:type="spellStart"/>
      <w:r w:rsidRPr="00942EEA">
        <w:rPr>
          <w:rStyle w:val="14"/>
          <w:rFonts w:cs="Times New Roman"/>
          <w:sz w:val="24"/>
          <w:szCs w:val="24"/>
        </w:rPr>
        <w:t>bốn</w:t>
      </w:r>
      <w:proofErr w:type="spellEnd"/>
      <w:r w:rsidRPr="00942EEA">
        <w:rPr>
          <w:rStyle w:val="14"/>
          <w:rFonts w:cs="Times New Roman"/>
          <w:sz w:val="24"/>
          <w:szCs w:val="24"/>
        </w:rPr>
        <w:t xml:space="preserve"> </w:t>
      </w:r>
      <w:proofErr w:type="spellStart"/>
      <w:r w:rsidRPr="00942EEA">
        <w:rPr>
          <w:rStyle w:val="14"/>
          <w:rFonts w:cs="Times New Roman"/>
          <w:sz w:val="24"/>
          <w:szCs w:val="24"/>
        </w:rPr>
        <w:t>lần</w:t>
      </w:r>
      <w:proofErr w:type="spellEnd"/>
      <w:r w:rsidRPr="00942EEA">
        <w:rPr>
          <w:rStyle w:val="14"/>
          <w:rFonts w:cs="Times New Roman"/>
          <w:sz w:val="24"/>
          <w:szCs w:val="24"/>
        </w:rPr>
        <w:t xml:space="preserve"> </w:t>
      </w:r>
      <w:proofErr w:type="spellStart"/>
      <w:r w:rsidRPr="00942EEA">
        <w:rPr>
          <w:rStyle w:val="14"/>
          <w:rFonts w:cs="Times New Roman"/>
          <w:sz w:val="24"/>
          <w:szCs w:val="24"/>
        </w:rPr>
        <w:t>và</w:t>
      </w:r>
      <w:proofErr w:type="spellEnd"/>
      <w:r w:rsidRPr="00942EEA">
        <w:rPr>
          <w:rStyle w:val="14"/>
          <w:rFonts w:cs="Times New Roman"/>
          <w:sz w:val="24"/>
          <w:szCs w:val="24"/>
        </w:rPr>
        <w:t xml:space="preserve"> </w:t>
      </w:r>
      <w:proofErr w:type="spellStart"/>
      <w:r w:rsidRPr="00942EEA">
        <w:rPr>
          <w:rStyle w:val="14"/>
          <w:rFonts w:cs="Times New Roman"/>
          <w:sz w:val="24"/>
          <w:szCs w:val="24"/>
        </w:rPr>
        <w:t>chiều</w:t>
      </w:r>
      <w:proofErr w:type="spellEnd"/>
      <w:r w:rsidRPr="00942EEA">
        <w:rPr>
          <w:rStyle w:val="14"/>
          <w:rFonts w:cs="Times New Roman"/>
          <w:sz w:val="24"/>
          <w:szCs w:val="24"/>
        </w:rPr>
        <w:t xml:space="preserve"> </w:t>
      </w:r>
      <w:proofErr w:type="spellStart"/>
      <w:r w:rsidRPr="00942EEA">
        <w:rPr>
          <w:rStyle w:val="14"/>
          <w:rFonts w:cs="Times New Roman"/>
          <w:sz w:val="24"/>
          <w:szCs w:val="24"/>
        </w:rPr>
        <w:t>dài</w:t>
      </w:r>
      <w:proofErr w:type="spellEnd"/>
      <w:r w:rsidRPr="00942EEA">
        <w:rPr>
          <w:rStyle w:val="14"/>
          <w:rFonts w:cs="Times New Roman"/>
          <w:sz w:val="24"/>
          <w:szCs w:val="24"/>
        </w:rPr>
        <w:t xml:space="preserve"> </w:t>
      </w:r>
      <w:proofErr w:type="spellStart"/>
      <w:r w:rsidRPr="00942EEA">
        <w:rPr>
          <w:rStyle w:val="14"/>
          <w:rFonts w:cs="Times New Roman"/>
          <w:sz w:val="24"/>
          <w:szCs w:val="24"/>
        </w:rPr>
        <w:t>lên</w:t>
      </w:r>
      <w:proofErr w:type="spellEnd"/>
      <w:r w:rsidRPr="00942EEA">
        <w:rPr>
          <w:rStyle w:val="14"/>
          <w:rFonts w:cs="Times New Roman"/>
          <w:sz w:val="24"/>
          <w:szCs w:val="24"/>
        </w:rPr>
        <w:t xml:space="preserve"> </w:t>
      </w:r>
      <w:proofErr w:type="spellStart"/>
      <w:r w:rsidRPr="00942EEA">
        <w:rPr>
          <w:rStyle w:val="14"/>
          <w:rFonts w:cs="Times New Roman"/>
          <w:sz w:val="24"/>
          <w:szCs w:val="24"/>
        </w:rPr>
        <w:t>ba</w:t>
      </w:r>
      <w:proofErr w:type="spellEnd"/>
      <w:r w:rsidRPr="00942EEA">
        <w:rPr>
          <w:rStyle w:val="14"/>
          <w:rFonts w:cs="Times New Roman"/>
          <w:sz w:val="24"/>
          <w:szCs w:val="24"/>
        </w:rPr>
        <w:t xml:space="preserve"> </w:t>
      </w:r>
      <w:proofErr w:type="spellStart"/>
      <w:r w:rsidRPr="00942EEA">
        <w:rPr>
          <w:rStyle w:val="14"/>
          <w:rFonts w:cs="Times New Roman"/>
          <w:sz w:val="24"/>
          <w:szCs w:val="24"/>
        </w:rPr>
        <w:t>lần</w:t>
      </w:r>
      <w:proofErr w:type="spellEnd"/>
      <w:r w:rsidRPr="00942EEA">
        <w:rPr>
          <w:rStyle w:val="14"/>
          <w:rFonts w:cs="Times New Roman"/>
          <w:sz w:val="24"/>
          <w:szCs w:val="24"/>
        </w:rPr>
        <w:t xml:space="preserve"> </w:t>
      </w:r>
      <w:proofErr w:type="spellStart"/>
      <w:r w:rsidRPr="00942EEA">
        <w:rPr>
          <w:rStyle w:val="14"/>
          <w:rFonts w:cs="Times New Roman"/>
          <w:sz w:val="24"/>
          <w:szCs w:val="24"/>
        </w:rPr>
        <w:t>thì</w:t>
      </w:r>
      <w:proofErr w:type="spellEnd"/>
      <w:r w:rsidRPr="00942EEA">
        <w:rPr>
          <w:rStyle w:val="14"/>
          <w:rFonts w:cs="Times New Roman"/>
          <w:sz w:val="24"/>
          <w:szCs w:val="24"/>
        </w:rPr>
        <w:t xml:space="preserve"> chu vi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khu</w:t>
      </w:r>
      <w:proofErr w:type="spellEnd"/>
      <w:r w:rsidRPr="00942EEA">
        <w:rPr>
          <w:rStyle w:val="14"/>
          <w:rFonts w:cs="Times New Roman"/>
          <w:sz w:val="24"/>
          <w:szCs w:val="24"/>
        </w:rPr>
        <w:t xml:space="preserve"> </w:t>
      </w:r>
      <w:proofErr w:type="spellStart"/>
      <w:r w:rsidRPr="00942EEA">
        <w:rPr>
          <w:rStyle w:val="14"/>
          <w:rFonts w:cs="Times New Roman"/>
          <w:sz w:val="24"/>
          <w:szCs w:val="24"/>
        </w:rPr>
        <w:t>vườn</w:t>
      </w:r>
      <w:proofErr w:type="spellEnd"/>
      <w:r w:rsidRPr="00942EEA">
        <w:rPr>
          <w:rStyle w:val="14"/>
          <w:rFonts w:cs="Times New Roman"/>
          <w:sz w:val="24"/>
          <w:szCs w:val="24"/>
        </w:rPr>
        <w:t xml:space="preserve"> </w:t>
      </w:r>
      <w:proofErr w:type="spellStart"/>
      <w:r w:rsidRPr="00942EEA">
        <w:rPr>
          <w:rStyle w:val="14"/>
          <w:rFonts w:cs="Times New Roman"/>
          <w:sz w:val="24"/>
          <w:szCs w:val="24"/>
        </w:rPr>
        <w:t>sẽ</w:t>
      </w:r>
      <w:proofErr w:type="spellEnd"/>
      <w:r w:rsidRPr="00942EEA">
        <w:rPr>
          <w:rStyle w:val="14"/>
          <w:rFonts w:cs="Times New Roman"/>
          <w:sz w:val="24"/>
          <w:szCs w:val="24"/>
        </w:rPr>
        <w:t xml:space="preserve"> </w:t>
      </w:r>
      <w:proofErr w:type="spellStart"/>
      <w:r w:rsidRPr="00942EEA">
        <w:rPr>
          <w:rStyle w:val="14"/>
          <w:rFonts w:cs="Times New Roman"/>
          <w:sz w:val="24"/>
          <w:szCs w:val="24"/>
        </w:rPr>
        <w:t>là</w:t>
      </w:r>
      <w:proofErr w:type="spellEnd"/>
      <w:r w:rsidRPr="00942EEA">
        <w:rPr>
          <w:rStyle w:val="14"/>
          <w:rFonts w:cs="Times New Roman"/>
          <w:sz w:val="24"/>
          <w:szCs w:val="24"/>
        </w:rPr>
        <w:t xml:space="preserve"> 162 </w:t>
      </w:r>
      <w:r w:rsidR="00DF2D0C" w:rsidRPr="00942EEA">
        <w:rPr>
          <w:rStyle w:val="14"/>
          <w:rFonts w:cs="Times New Roman"/>
          <w:sz w:val="24"/>
          <w:szCs w:val="24"/>
        </w:rPr>
        <w:t>m</w:t>
      </w:r>
      <w:r w:rsidR="00DF2D0C" w:rsidRPr="00942EEA">
        <w:rPr>
          <w:rStyle w:val="14"/>
          <w:rFonts w:cs="Times New Roman"/>
          <w:sz w:val="24"/>
          <w:szCs w:val="24"/>
          <w:lang w:val="vi-VN"/>
        </w:rPr>
        <w:t xml:space="preserve">. </w:t>
      </w:r>
      <w:r w:rsidR="00852FA1" w:rsidRPr="00942EEA">
        <w:rPr>
          <w:rStyle w:val="14"/>
          <w:rFonts w:cs="Times New Roman"/>
          <w:sz w:val="24"/>
          <w:szCs w:val="24"/>
          <w:lang w:val="vi-VN"/>
        </w:rPr>
        <w:t xml:space="preserve"> </w:t>
      </w:r>
      <w:proofErr w:type="spellStart"/>
      <w:r w:rsidRPr="00942EEA">
        <w:rPr>
          <w:rStyle w:val="14"/>
          <w:rFonts w:cs="Times New Roman"/>
          <w:sz w:val="24"/>
          <w:szCs w:val="24"/>
        </w:rPr>
        <w:t>Hãy</w:t>
      </w:r>
      <w:proofErr w:type="spellEnd"/>
      <w:r w:rsidRPr="00942EEA">
        <w:rPr>
          <w:rStyle w:val="14"/>
          <w:rFonts w:cs="Times New Roman"/>
          <w:sz w:val="24"/>
          <w:szCs w:val="24"/>
        </w:rPr>
        <w:t xml:space="preserve"> </w:t>
      </w:r>
      <w:proofErr w:type="spellStart"/>
      <w:r w:rsidRPr="00942EEA">
        <w:rPr>
          <w:rStyle w:val="14"/>
          <w:rFonts w:cs="Times New Roman"/>
          <w:sz w:val="24"/>
          <w:szCs w:val="24"/>
        </w:rPr>
        <w:t>tính</w:t>
      </w:r>
      <w:proofErr w:type="spellEnd"/>
      <w:r w:rsidRPr="00942EEA">
        <w:rPr>
          <w:rStyle w:val="14"/>
          <w:rFonts w:cs="Times New Roman"/>
          <w:sz w:val="24"/>
          <w:szCs w:val="24"/>
        </w:rPr>
        <w:t xml:space="preserve"> </w:t>
      </w:r>
      <w:proofErr w:type="spellStart"/>
      <w:r w:rsidRPr="00942EEA">
        <w:rPr>
          <w:rStyle w:val="14"/>
          <w:rFonts w:cs="Times New Roman"/>
          <w:sz w:val="24"/>
          <w:szCs w:val="24"/>
        </w:rPr>
        <w:t>diện</w:t>
      </w:r>
      <w:proofErr w:type="spellEnd"/>
      <w:r w:rsidRPr="00942EEA">
        <w:rPr>
          <w:rStyle w:val="14"/>
          <w:rFonts w:cs="Times New Roman"/>
          <w:sz w:val="24"/>
          <w:szCs w:val="24"/>
        </w:rPr>
        <w:t xml:space="preserve"> </w:t>
      </w:r>
      <w:proofErr w:type="spellStart"/>
      <w:r w:rsidRPr="00942EEA">
        <w:rPr>
          <w:rStyle w:val="14"/>
          <w:rFonts w:cs="Times New Roman"/>
          <w:sz w:val="24"/>
          <w:szCs w:val="24"/>
        </w:rPr>
        <w:t>tích</w:t>
      </w:r>
      <w:proofErr w:type="spellEnd"/>
      <w:r w:rsidRPr="00942EEA">
        <w:rPr>
          <w:rStyle w:val="14"/>
          <w:rFonts w:cs="Times New Roman"/>
          <w:sz w:val="24"/>
          <w:szCs w:val="24"/>
        </w:rPr>
        <w:t xml:space="preserve"> </w:t>
      </w:r>
      <w:proofErr w:type="spellStart"/>
      <w:r w:rsidRPr="00942EEA">
        <w:rPr>
          <w:rStyle w:val="14"/>
          <w:rFonts w:cs="Times New Roman"/>
          <w:sz w:val="24"/>
          <w:szCs w:val="24"/>
        </w:rPr>
        <w:t>của</w:t>
      </w:r>
      <w:proofErr w:type="spellEnd"/>
      <w:r w:rsidRPr="00942EEA">
        <w:rPr>
          <w:rStyle w:val="14"/>
          <w:rFonts w:cs="Times New Roman"/>
          <w:sz w:val="24"/>
          <w:szCs w:val="24"/>
        </w:rPr>
        <w:t xml:space="preserve"> </w:t>
      </w:r>
      <w:proofErr w:type="spellStart"/>
      <w:r w:rsidRPr="00942EEA">
        <w:rPr>
          <w:rStyle w:val="14"/>
          <w:rFonts w:cs="Times New Roman"/>
          <w:sz w:val="24"/>
          <w:szCs w:val="24"/>
        </w:rPr>
        <w:t>khu</w:t>
      </w:r>
      <w:proofErr w:type="spellEnd"/>
      <w:r w:rsidRPr="00942EEA">
        <w:rPr>
          <w:rStyle w:val="14"/>
          <w:rFonts w:cs="Times New Roman"/>
          <w:sz w:val="24"/>
          <w:szCs w:val="24"/>
        </w:rPr>
        <w:t xml:space="preserve"> </w:t>
      </w:r>
      <w:proofErr w:type="spellStart"/>
      <w:r w:rsidRPr="00942EEA">
        <w:rPr>
          <w:rStyle w:val="14"/>
          <w:rFonts w:cs="Times New Roman"/>
          <w:sz w:val="24"/>
          <w:szCs w:val="24"/>
        </w:rPr>
        <w:t>vườn</w:t>
      </w:r>
      <w:proofErr w:type="spellEnd"/>
      <w:r w:rsidRPr="00942EEA">
        <w:rPr>
          <w:rStyle w:val="14"/>
          <w:rFonts w:cs="Times New Roman"/>
          <w:sz w:val="24"/>
          <w:szCs w:val="24"/>
        </w:rPr>
        <w:t xml:space="preserve"> ban </w:t>
      </w:r>
      <w:proofErr w:type="spellStart"/>
      <w:r w:rsidRPr="00942EEA">
        <w:rPr>
          <w:rStyle w:val="14"/>
          <w:rFonts w:cs="Times New Roman"/>
          <w:sz w:val="24"/>
          <w:szCs w:val="24"/>
        </w:rPr>
        <w:t>đầu</w:t>
      </w:r>
      <w:proofErr w:type="spellEnd"/>
      <w:r w:rsidRPr="00942EEA">
        <w:rPr>
          <w:rStyle w:val="14"/>
          <w:rFonts w:cs="Times New Roman"/>
          <w:sz w:val="24"/>
          <w:szCs w:val="24"/>
        </w:rPr>
        <w:t xml:space="preserve">. </w:t>
      </w:r>
    </w:p>
    <w:p w14:paraId="4C7BBC35" w14:textId="77777777" w:rsidR="00416475" w:rsidRPr="00EC3D01" w:rsidRDefault="00416475" w:rsidP="00416475">
      <w:pPr>
        <w:tabs>
          <w:tab w:val="left" w:pos="33"/>
        </w:tabs>
        <w:spacing w:after="0"/>
        <w:rPr>
          <w:i/>
          <w:iCs/>
          <w:sz w:val="24"/>
          <w:szCs w:val="24"/>
          <w:u w:val="single"/>
        </w:rPr>
      </w:pPr>
      <w:r w:rsidRPr="00EC3D01">
        <w:rPr>
          <w:sz w:val="24"/>
          <w:szCs w:val="24"/>
        </w:rPr>
        <w:tab/>
      </w:r>
      <w:r w:rsidRPr="00EC3D01">
        <w:rPr>
          <w:rStyle w:val="14"/>
          <w:b/>
          <w:i/>
          <w:iCs/>
          <w:sz w:val="24"/>
          <w:szCs w:val="24"/>
          <w:u w:val="single"/>
        </w:rPr>
        <w:t>DANG 5: HÌNH HỌC</w:t>
      </w:r>
    </w:p>
    <w:p w14:paraId="41F01E5C" w14:textId="45183DE1" w:rsidR="00416475" w:rsidRPr="00DC4F8A" w:rsidRDefault="00416475" w:rsidP="00416475">
      <w:pPr>
        <w:spacing w:after="0"/>
        <w:ind w:left="27" w:firstLine="13"/>
        <w:jc w:val="both"/>
        <w:rPr>
          <w:b/>
          <w:bCs/>
          <w:i/>
          <w:iCs/>
          <w:sz w:val="24"/>
          <w:szCs w:val="24"/>
        </w:rPr>
      </w:pPr>
      <w:r w:rsidRPr="00DC4F8A">
        <w:rPr>
          <w:rStyle w:val="14"/>
          <w:b/>
          <w:bCs/>
          <w:i/>
          <w:iCs/>
          <w:sz w:val="24"/>
          <w:szCs w:val="24"/>
        </w:rPr>
        <w:t>(</w:t>
      </w:r>
      <w:r w:rsidR="00B7470D" w:rsidRPr="00DC4F8A">
        <w:rPr>
          <w:rStyle w:val="14"/>
          <w:b/>
          <w:bCs/>
          <w:i/>
          <w:iCs/>
          <w:sz w:val="24"/>
          <w:szCs w:val="24"/>
        </w:rPr>
        <w:t>C</w:t>
      </w:r>
      <w:r w:rsidRPr="00DC4F8A">
        <w:rPr>
          <w:rStyle w:val="14"/>
          <w:b/>
          <w:bCs/>
          <w:i/>
          <w:iCs/>
          <w:sz w:val="24"/>
          <w:szCs w:val="24"/>
        </w:rPr>
        <w:t xml:space="preserve">ác </w:t>
      </w:r>
      <w:proofErr w:type="spellStart"/>
      <w:r w:rsidRPr="00DC4F8A">
        <w:rPr>
          <w:rStyle w:val="14"/>
          <w:b/>
          <w:bCs/>
          <w:i/>
          <w:iCs/>
          <w:sz w:val="24"/>
          <w:szCs w:val="24"/>
        </w:rPr>
        <w:t>bài</w:t>
      </w:r>
      <w:proofErr w:type="spellEnd"/>
      <w:r w:rsidRPr="00DC4F8A">
        <w:rPr>
          <w:rStyle w:val="14"/>
          <w:b/>
          <w:bCs/>
          <w:i/>
          <w:iCs/>
          <w:sz w:val="24"/>
          <w:szCs w:val="24"/>
        </w:rPr>
        <w:t xml:space="preserve"> </w:t>
      </w:r>
      <w:proofErr w:type="spellStart"/>
      <w:r w:rsidRPr="00DC4F8A">
        <w:rPr>
          <w:rStyle w:val="14"/>
          <w:b/>
          <w:bCs/>
          <w:i/>
          <w:iCs/>
          <w:sz w:val="24"/>
          <w:szCs w:val="24"/>
        </w:rPr>
        <w:t>có</w:t>
      </w:r>
      <w:proofErr w:type="spellEnd"/>
      <w:r w:rsidRPr="00DC4F8A">
        <w:rPr>
          <w:rStyle w:val="14"/>
          <w:b/>
          <w:bCs/>
          <w:i/>
          <w:iCs/>
          <w:sz w:val="24"/>
          <w:szCs w:val="24"/>
        </w:rPr>
        <w:t xml:space="preserve"> </w:t>
      </w:r>
      <w:proofErr w:type="spellStart"/>
      <w:r w:rsidRPr="00DC4F8A">
        <w:rPr>
          <w:rStyle w:val="14"/>
          <w:b/>
          <w:bCs/>
          <w:i/>
          <w:iCs/>
          <w:sz w:val="24"/>
          <w:szCs w:val="24"/>
        </w:rPr>
        <w:t>tính</w:t>
      </w:r>
      <w:proofErr w:type="spellEnd"/>
      <w:r w:rsidRPr="00DC4F8A">
        <w:rPr>
          <w:rStyle w:val="14"/>
          <w:b/>
          <w:bCs/>
          <w:i/>
          <w:iCs/>
          <w:sz w:val="24"/>
          <w:szCs w:val="24"/>
        </w:rPr>
        <w:t xml:space="preserve"> </w:t>
      </w:r>
      <w:proofErr w:type="spellStart"/>
      <w:r w:rsidRPr="00DC4F8A">
        <w:rPr>
          <w:rStyle w:val="14"/>
          <w:b/>
          <w:bCs/>
          <w:i/>
          <w:iCs/>
          <w:sz w:val="24"/>
          <w:szCs w:val="24"/>
        </w:rPr>
        <w:t>số</w:t>
      </w:r>
      <w:proofErr w:type="spellEnd"/>
      <w:r w:rsidRPr="00DC4F8A">
        <w:rPr>
          <w:rStyle w:val="14"/>
          <w:b/>
          <w:bCs/>
          <w:i/>
          <w:iCs/>
          <w:sz w:val="24"/>
          <w:szCs w:val="24"/>
        </w:rPr>
        <w:t xml:space="preserve"> </w:t>
      </w:r>
      <w:proofErr w:type="spellStart"/>
      <w:r w:rsidRPr="00DC4F8A">
        <w:rPr>
          <w:rStyle w:val="14"/>
          <w:b/>
          <w:bCs/>
          <w:i/>
          <w:iCs/>
          <w:sz w:val="24"/>
          <w:szCs w:val="24"/>
        </w:rPr>
        <w:t>đo</w:t>
      </w:r>
      <w:proofErr w:type="spellEnd"/>
      <w:r w:rsidRPr="00DC4F8A">
        <w:rPr>
          <w:rStyle w:val="14"/>
          <w:b/>
          <w:bCs/>
          <w:i/>
          <w:iCs/>
          <w:sz w:val="24"/>
          <w:szCs w:val="24"/>
        </w:rPr>
        <w:t xml:space="preserve"> </w:t>
      </w:r>
      <w:proofErr w:type="spellStart"/>
      <w:r w:rsidRPr="00DC4F8A">
        <w:rPr>
          <w:rStyle w:val="14"/>
          <w:b/>
          <w:bCs/>
          <w:i/>
          <w:iCs/>
          <w:sz w:val="24"/>
          <w:szCs w:val="24"/>
        </w:rPr>
        <w:t>góc</w:t>
      </w:r>
      <w:proofErr w:type="spellEnd"/>
      <w:r w:rsidRPr="00DC4F8A">
        <w:rPr>
          <w:rStyle w:val="14"/>
          <w:b/>
          <w:bCs/>
          <w:i/>
          <w:iCs/>
          <w:sz w:val="24"/>
          <w:szCs w:val="24"/>
        </w:rPr>
        <w:t xml:space="preserve"> </w:t>
      </w:r>
      <w:proofErr w:type="spellStart"/>
      <w:r w:rsidRPr="00DC4F8A">
        <w:rPr>
          <w:rStyle w:val="14"/>
          <w:b/>
          <w:bCs/>
          <w:i/>
          <w:iCs/>
          <w:sz w:val="24"/>
          <w:szCs w:val="24"/>
        </w:rPr>
        <w:t>thì</w:t>
      </w:r>
      <w:proofErr w:type="spellEnd"/>
      <w:r w:rsidRPr="00DC4F8A">
        <w:rPr>
          <w:rStyle w:val="14"/>
          <w:b/>
          <w:bCs/>
          <w:i/>
          <w:iCs/>
          <w:sz w:val="24"/>
          <w:szCs w:val="24"/>
        </w:rPr>
        <w:t xml:space="preserve"> </w:t>
      </w:r>
      <w:proofErr w:type="spellStart"/>
      <w:r w:rsidRPr="00DC4F8A">
        <w:rPr>
          <w:rStyle w:val="14"/>
          <w:b/>
          <w:bCs/>
          <w:i/>
          <w:iCs/>
          <w:sz w:val="24"/>
          <w:szCs w:val="24"/>
        </w:rPr>
        <w:t>làm</w:t>
      </w:r>
      <w:proofErr w:type="spellEnd"/>
      <w:r w:rsidRPr="00DC4F8A">
        <w:rPr>
          <w:rStyle w:val="14"/>
          <w:b/>
          <w:bCs/>
          <w:i/>
          <w:iCs/>
          <w:sz w:val="24"/>
          <w:szCs w:val="24"/>
        </w:rPr>
        <w:t xml:space="preserve"> </w:t>
      </w:r>
      <w:proofErr w:type="spellStart"/>
      <w:r w:rsidRPr="00DC4F8A">
        <w:rPr>
          <w:rStyle w:val="14"/>
          <w:b/>
          <w:bCs/>
          <w:i/>
          <w:iCs/>
          <w:sz w:val="24"/>
          <w:szCs w:val="24"/>
        </w:rPr>
        <w:t>tròn</w:t>
      </w:r>
      <w:proofErr w:type="spellEnd"/>
      <w:r w:rsidRPr="00DC4F8A">
        <w:rPr>
          <w:rStyle w:val="14"/>
          <w:b/>
          <w:bCs/>
          <w:i/>
          <w:iCs/>
          <w:sz w:val="24"/>
          <w:szCs w:val="24"/>
        </w:rPr>
        <w:t xml:space="preserve"> </w:t>
      </w:r>
      <w:proofErr w:type="spellStart"/>
      <w:r w:rsidRPr="00DC4F8A">
        <w:rPr>
          <w:rStyle w:val="14"/>
          <w:b/>
          <w:bCs/>
          <w:i/>
          <w:iCs/>
          <w:sz w:val="24"/>
          <w:szCs w:val="24"/>
        </w:rPr>
        <w:t>đến</w:t>
      </w:r>
      <w:proofErr w:type="spellEnd"/>
      <w:r w:rsidRPr="00DC4F8A">
        <w:rPr>
          <w:rStyle w:val="14"/>
          <w:b/>
          <w:bCs/>
          <w:i/>
          <w:iCs/>
          <w:sz w:val="24"/>
          <w:szCs w:val="24"/>
        </w:rPr>
        <w:t xml:space="preserve"> </w:t>
      </w:r>
      <w:proofErr w:type="spellStart"/>
      <w:r w:rsidRPr="00DC4F8A">
        <w:rPr>
          <w:rStyle w:val="14"/>
          <w:b/>
          <w:bCs/>
          <w:i/>
          <w:iCs/>
          <w:sz w:val="24"/>
          <w:szCs w:val="24"/>
        </w:rPr>
        <w:t>độ</w:t>
      </w:r>
      <w:proofErr w:type="spellEnd"/>
      <w:r w:rsidRPr="00DC4F8A">
        <w:rPr>
          <w:rStyle w:val="14"/>
          <w:b/>
          <w:bCs/>
          <w:i/>
          <w:iCs/>
          <w:sz w:val="24"/>
          <w:szCs w:val="24"/>
        </w:rPr>
        <w:t xml:space="preserve"> </w:t>
      </w:r>
      <w:proofErr w:type="spellStart"/>
      <w:r w:rsidRPr="00DC4F8A">
        <w:rPr>
          <w:rStyle w:val="14"/>
          <w:b/>
          <w:bCs/>
          <w:i/>
          <w:iCs/>
          <w:sz w:val="24"/>
          <w:szCs w:val="24"/>
        </w:rPr>
        <w:t>và</w:t>
      </w:r>
      <w:proofErr w:type="spellEnd"/>
      <w:r w:rsidRPr="00DC4F8A">
        <w:rPr>
          <w:rStyle w:val="14"/>
          <w:b/>
          <w:bCs/>
          <w:i/>
          <w:iCs/>
          <w:sz w:val="24"/>
          <w:szCs w:val="24"/>
        </w:rPr>
        <w:t xml:space="preserve"> </w:t>
      </w:r>
      <w:proofErr w:type="spellStart"/>
      <w:r w:rsidRPr="00DC4F8A">
        <w:rPr>
          <w:rStyle w:val="14"/>
          <w:b/>
          <w:bCs/>
          <w:i/>
          <w:iCs/>
          <w:sz w:val="24"/>
          <w:szCs w:val="24"/>
        </w:rPr>
        <w:t>tỉnh</w:t>
      </w:r>
      <w:proofErr w:type="spellEnd"/>
      <w:r w:rsidRPr="00DC4F8A">
        <w:rPr>
          <w:rStyle w:val="14"/>
          <w:b/>
          <w:bCs/>
          <w:i/>
          <w:iCs/>
          <w:sz w:val="24"/>
          <w:szCs w:val="24"/>
        </w:rPr>
        <w:t xml:space="preserve"> </w:t>
      </w:r>
      <w:proofErr w:type="spellStart"/>
      <w:r w:rsidRPr="00DC4F8A">
        <w:rPr>
          <w:rStyle w:val="14"/>
          <w:b/>
          <w:bCs/>
          <w:i/>
          <w:iCs/>
          <w:sz w:val="24"/>
          <w:szCs w:val="24"/>
        </w:rPr>
        <w:t>độ</w:t>
      </w:r>
      <w:proofErr w:type="spellEnd"/>
      <w:r w:rsidRPr="00DC4F8A">
        <w:rPr>
          <w:rStyle w:val="14"/>
          <w:b/>
          <w:bCs/>
          <w:i/>
          <w:iCs/>
          <w:sz w:val="24"/>
          <w:szCs w:val="24"/>
        </w:rPr>
        <w:t xml:space="preserve"> </w:t>
      </w:r>
      <w:proofErr w:type="spellStart"/>
      <w:r w:rsidRPr="00DC4F8A">
        <w:rPr>
          <w:rStyle w:val="14"/>
          <w:b/>
          <w:bCs/>
          <w:i/>
          <w:iCs/>
          <w:sz w:val="24"/>
          <w:szCs w:val="24"/>
        </w:rPr>
        <w:t>dài</w:t>
      </w:r>
      <w:proofErr w:type="spellEnd"/>
      <w:r w:rsidRPr="00DC4F8A">
        <w:rPr>
          <w:rStyle w:val="14"/>
          <w:b/>
          <w:bCs/>
          <w:i/>
          <w:iCs/>
          <w:sz w:val="24"/>
          <w:szCs w:val="24"/>
        </w:rPr>
        <w:t xml:space="preserve"> </w:t>
      </w:r>
      <w:proofErr w:type="spellStart"/>
      <w:r w:rsidRPr="00DC4F8A">
        <w:rPr>
          <w:rStyle w:val="14"/>
          <w:b/>
          <w:bCs/>
          <w:i/>
          <w:iCs/>
          <w:sz w:val="24"/>
          <w:szCs w:val="24"/>
        </w:rPr>
        <w:t>đoạn</w:t>
      </w:r>
      <w:proofErr w:type="spellEnd"/>
      <w:r w:rsidRPr="00DC4F8A">
        <w:rPr>
          <w:rStyle w:val="14"/>
          <w:b/>
          <w:bCs/>
          <w:i/>
          <w:iCs/>
          <w:sz w:val="24"/>
          <w:szCs w:val="24"/>
        </w:rPr>
        <w:t xml:space="preserve"> </w:t>
      </w:r>
      <w:proofErr w:type="spellStart"/>
      <w:r w:rsidRPr="00DC4F8A">
        <w:rPr>
          <w:rStyle w:val="14"/>
          <w:b/>
          <w:bCs/>
          <w:i/>
          <w:iCs/>
          <w:sz w:val="24"/>
          <w:szCs w:val="24"/>
        </w:rPr>
        <w:t>thẳng</w:t>
      </w:r>
      <w:proofErr w:type="spellEnd"/>
      <w:r w:rsidRPr="00DC4F8A">
        <w:rPr>
          <w:rStyle w:val="14"/>
          <w:b/>
          <w:bCs/>
          <w:i/>
          <w:iCs/>
          <w:sz w:val="24"/>
          <w:szCs w:val="24"/>
        </w:rPr>
        <w:t xml:space="preserve"> </w:t>
      </w:r>
      <w:proofErr w:type="spellStart"/>
      <w:r w:rsidRPr="00DC4F8A">
        <w:rPr>
          <w:rStyle w:val="14"/>
          <w:b/>
          <w:bCs/>
          <w:i/>
          <w:iCs/>
          <w:sz w:val="24"/>
          <w:szCs w:val="24"/>
        </w:rPr>
        <w:t>làm</w:t>
      </w:r>
      <w:proofErr w:type="spellEnd"/>
      <w:r w:rsidRPr="00DC4F8A">
        <w:rPr>
          <w:rStyle w:val="14"/>
          <w:b/>
          <w:bCs/>
          <w:i/>
          <w:iCs/>
          <w:sz w:val="24"/>
          <w:szCs w:val="24"/>
        </w:rPr>
        <w:t xml:space="preserve"> </w:t>
      </w:r>
      <w:proofErr w:type="spellStart"/>
      <w:r w:rsidRPr="00DC4F8A">
        <w:rPr>
          <w:rStyle w:val="14"/>
          <w:b/>
          <w:bCs/>
          <w:i/>
          <w:iCs/>
          <w:sz w:val="24"/>
          <w:szCs w:val="24"/>
        </w:rPr>
        <w:t>tròn</w:t>
      </w:r>
      <w:proofErr w:type="spellEnd"/>
      <w:r w:rsidRPr="00DC4F8A">
        <w:rPr>
          <w:rStyle w:val="14"/>
          <w:b/>
          <w:bCs/>
          <w:i/>
          <w:iCs/>
          <w:sz w:val="24"/>
          <w:szCs w:val="24"/>
        </w:rPr>
        <w:t xml:space="preserve"> </w:t>
      </w:r>
      <w:proofErr w:type="spellStart"/>
      <w:r w:rsidRPr="00DC4F8A">
        <w:rPr>
          <w:rStyle w:val="14"/>
          <w:b/>
          <w:bCs/>
          <w:i/>
          <w:iCs/>
          <w:sz w:val="24"/>
          <w:szCs w:val="24"/>
        </w:rPr>
        <w:t>đến</w:t>
      </w:r>
      <w:proofErr w:type="spellEnd"/>
      <w:r w:rsidRPr="00DC4F8A">
        <w:rPr>
          <w:rStyle w:val="14"/>
          <w:b/>
          <w:bCs/>
          <w:i/>
          <w:iCs/>
          <w:sz w:val="24"/>
          <w:szCs w:val="24"/>
        </w:rPr>
        <w:t xml:space="preserve"> </w:t>
      </w:r>
      <w:proofErr w:type="spellStart"/>
      <w:r w:rsidRPr="00DC4F8A">
        <w:rPr>
          <w:rStyle w:val="14"/>
          <w:b/>
          <w:bCs/>
          <w:i/>
          <w:iCs/>
          <w:sz w:val="24"/>
          <w:szCs w:val="24"/>
        </w:rPr>
        <w:t>hàng</w:t>
      </w:r>
      <w:proofErr w:type="spellEnd"/>
      <w:r w:rsidRPr="00DC4F8A">
        <w:rPr>
          <w:rStyle w:val="14"/>
          <w:b/>
          <w:bCs/>
          <w:i/>
          <w:iCs/>
          <w:sz w:val="24"/>
          <w:szCs w:val="24"/>
        </w:rPr>
        <w:t xml:space="preserve"> </w:t>
      </w:r>
      <w:proofErr w:type="spellStart"/>
      <w:r w:rsidRPr="00DC4F8A">
        <w:rPr>
          <w:rStyle w:val="14"/>
          <w:b/>
          <w:bCs/>
          <w:i/>
          <w:iCs/>
          <w:sz w:val="24"/>
          <w:szCs w:val="24"/>
        </w:rPr>
        <w:t>phần</w:t>
      </w:r>
      <w:proofErr w:type="spellEnd"/>
      <w:r w:rsidRPr="00DC4F8A">
        <w:rPr>
          <w:rStyle w:val="14"/>
          <w:b/>
          <w:bCs/>
          <w:i/>
          <w:iCs/>
          <w:sz w:val="24"/>
          <w:szCs w:val="24"/>
        </w:rPr>
        <w:t xml:space="preserve"> </w:t>
      </w:r>
      <w:proofErr w:type="spellStart"/>
      <w:r w:rsidRPr="00DC4F8A">
        <w:rPr>
          <w:rStyle w:val="14"/>
          <w:b/>
          <w:bCs/>
          <w:i/>
          <w:iCs/>
          <w:sz w:val="24"/>
          <w:szCs w:val="24"/>
        </w:rPr>
        <w:t>mười</w:t>
      </w:r>
      <w:proofErr w:type="spellEnd"/>
      <w:r w:rsidRPr="00DC4F8A">
        <w:rPr>
          <w:rStyle w:val="14"/>
          <w:b/>
          <w:bCs/>
          <w:i/>
          <w:iCs/>
          <w:sz w:val="24"/>
          <w:szCs w:val="24"/>
        </w:rPr>
        <w:t xml:space="preserve">) </w:t>
      </w:r>
    </w:p>
    <w:p w14:paraId="33C998D9" w14:textId="5A57B799" w:rsidR="00416475" w:rsidRPr="00EC3D01" w:rsidRDefault="00416475" w:rsidP="00416475">
      <w:pPr>
        <w:tabs>
          <w:tab w:val="left" w:pos="46"/>
        </w:tabs>
        <w:spacing w:after="120"/>
        <w:rPr>
          <w:sz w:val="24"/>
          <w:szCs w:val="24"/>
        </w:rPr>
      </w:pPr>
      <w:r w:rsidRPr="00EC3D01">
        <w:rPr>
          <w:sz w:val="24"/>
          <w:szCs w:val="24"/>
        </w:rPr>
        <w:tab/>
      </w:r>
      <w:proofErr w:type="spellStart"/>
      <w:r w:rsidRPr="00EC3D01">
        <w:rPr>
          <w:rStyle w:val="14"/>
          <w:b/>
          <w:bCs/>
          <w:sz w:val="24"/>
          <w:szCs w:val="24"/>
        </w:rPr>
        <w:t>Bài</w:t>
      </w:r>
      <w:proofErr w:type="spellEnd"/>
      <w:r w:rsidRPr="00EC3D01">
        <w:rPr>
          <w:rStyle w:val="14"/>
          <w:b/>
          <w:bCs/>
          <w:sz w:val="24"/>
          <w:szCs w:val="24"/>
        </w:rPr>
        <w:t xml:space="preserve"> </w:t>
      </w:r>
      <w:r w:rsidR="006553E3">
        <w:rPr>
          <w:rStyle w:val="14"/>
          <w:b/>
          <w:bCs/>
          <w:sz w:val="24"/>
          <w:szCs w:val="24"/>
        </w:rPr>
        <w:t>15</w:t>
      </w:r>
      <w:r w:rsidR="001D4436" w:rsidRPr="00EC3D01">
        <w:rPr>
          <w:rStyle w:val="14"/>
          <w:b/>
          <w:bCs/>
          <w:sz w:val="24"/>
          <w:szCs w:val="24"/>
          <w:lang w:val="vi-VN"/>
        </w:rPr>
        <w:t>.</w:t>
      </w:r>
      <w:r w:rsidRPr="00EC3D01">
        <w:rPr>
          <w:rStyle w:val="14"/>
          <w:sz w:val="24"/>
          <w:szCs w:val="24"/>
        </w:rPr>
        <w:t xml:space="preserve"> </w:t>
      </w:r>
      <w:proofErr w:type="spellStart"/>
      <w:r w:rsidR="00677F5B">
        <w:rPr>
          <w:rStyle w:val="14"/>
          <w:sz w:val="24"/>
          <w:szCs w:val="24"/>
        </w:rPr>
        <w:t>Tính</w:t>
      </w:r>
      <w:proofErr w:type="spellEnd"/>
      <w:r w:rsidRPr="00EC3D01">
        <w:rPr>
          <w:rStyle w:val="14"/>
          <w:sz w:val="24"/>
          <w:szCs w:val="24"/>
        </w:rPr>
        <w:t xml:space="preserve"> </w:t>
      </w:r>
      <w:proofErr w:type="spellStart"/>
      <w:r w:rsidRPr="00EC3D01">
        <w:rPr>
          <w:rStyle w:val="14"/>
          <w:sz w:val="24"/>
          <w:szCs w:val="24"/>
        </w:rPr>
        <w:t>giá</w:t>
      </w:r>
      <w:proofErr w:type="spellEnd"/>
      <w:r w:rsidRPr="00EC3D01">
        <w:rPr>
          <w:rStyle w:val="14"/>
          <w:sz w:val="24"/>
          <w:szCs w:val="24"/>
        </w:rPr>
        <w:t xml:space="preserve"> </w:t>
      </w:r>
      <w:proofErr w:type="spellStart"/>
      <w:r w:rsidRPr="00EC3D01">
        <w:rPr>
          <w:rStyle w:val="14"/>
          <w:sz w:val="24"/>
          <w:szCs w:val="24"/>
        </w:rPr>
        <w:t>trị</w:t>
      </w:r>
      <w:proofErr w:type="spellEnd"/>
      <w:r w:rsidRPr="00EC3D01">
        <w:rPr>
          <w:rStyle w:val="14"/>
          <w:sz w:val="24"/>
          <w:szCs w:val="24"/>
        </w:rPr>
        <w:t xml:space="preserve"> </w:t>
      </w:r>
      <w:proofErr w:type="spellStart"/>
      <w:r w:rsidRPr="00EC3D01">
        <w:rPr>
          <w:rStyle w:val="14"/>
          <w:sz w:val="24"/>
          <w:szCs w:val="24"/>
        </w:rPr>
        <w:t>biểu</w:t>
      </w:r>
      <w:proofErr w:type="spellEnd"/>
      <w:r w:rsidRPr="00EC3D01">
        <w:rPr>
          <w:rStyle w:val="14"/>
          <w:sz w:val="24"/>
          <w:szCs w:val="24"/>
        </w:rPr>
        <w:t xml:space="preserve"> </w:t>
      </w:r>
      <w:proofErr w:type="spellStart"/>
      <w:r w:rsidRPr="00EC3D01">
        <w:rPr>
          <w:rStyle w:val="14"/>
          <w:sz w:val="24"/>
          <w:szCs w:val="24"/>
        </w:rPr>
        <w:t>thức</w:t>
      </w:r>
      <w:proofErr w:type="spellEnd"/>
      <w:r w:rsidRPr="00EC3D01">
        <w:rPr>
          <w:rStyle w:val="14"/>
          <w:sz w:val="24"/>
          <w:szCs w:val="24"/>
        </w:rPr>
        <w:t>:</w:t>
      </w:r>
    </w:p>
    <w:p w14:paraId="72A65025" w14:textId="163C650C" w:rsidR="00416475" w:rsidRPr="00677F5B" w:rsidRDefault="00991953" w:rsidP="00991953">
      <w:pPr>
        <w:tabs>
          <w:tab w:val="left" w:pos="33"/>
        </w:tabs>
        <w:spacing w:after="0"/>
        <w:rPr>
          <w:rFonts w:ascii="Times New Roman" w:hAnsi="Times New Roman" w:cs="Times New Roman"/>
          <w:sz w:val="24"/>
          <w:szCs w:val="24"/>
          <w:lang w:val="vi-VN"/>
        </w:rPr>
      </w:pPr>
      <w:r w:rsidRPr="00677F5B">
        <w:rPr>
          <w:rFonts w:ascii="Times New Roman" w:hAnsi="Times New Roman" w:cs="Times New Roman"/>
          <w:sz w:val="24"/>
          <w:szCs w:val="24"/>
          <w:lang w:val="vi-VN"/>
        </w:rPr>
        <w:t>a)</w:t>
      </w:r>
      <w:r w:rsidR="00942EEA" w:rsidRPr="00677F5B">
        <w:rPr>
          <w:rFonts w:ascii="Times New Roman" w:hAnsi="Times New Roman" w:cs="Times New Roman"/>
          <w:position w:val="-6"/>
          <w:sz w:val="24"/>
          <w:szCs w:val="24"/>
          <w:lang w:val="vi-VN"/>
        </w:rPr>
        <w:object w:dxaOrig="3700" w:dyaOrig="320" w14:anchorId="7E2C9F19">
          <v:shape id="_x0000_i1447" type="#_x0000_t75" style="width:185pt;height:15.9pt" o:ole="">
            <v:imagedata r:id="rId74" o:title=""/>
          </v:shape>
          <o:OLEObject Type="Embed" ProgID="Equation.DSMT4" ShapeID="_x0000_i1447" DrawAspect="Content" ObjectID="_1821895222" r:id="rId75"/>
        </w:object>
      </w:r>
      <w:r w:rsidRPr="00677F5B">
        <w:rPr>
          <w:rFonts w:ascii="Times New Roman" w:hAnsi="Times New Roman" w:cs="Times New Roman"/>
          <w:sz w:val="24"/>
          <w:szCs w:val="24"/>
          <w:lang w:val="vi-VN"/>
        </w:rPr>
        <w:t xml:space="preserve">            b) </w:t>
      </w:r>
      <w:r w:rsidR="00315AE3" w:rsidRPr="00677F5B">
        <w:rPr>
          <w:rFonts w:ascii="Times New Roman" w:hAnsi="Times New Roman" w:cs="Times New Roman"/>
          <w:position w:val="-6"/>
          <w:sz w:val="24"/>
          <w:szCs w:val="24"/>
          <w:lang w:val="vi-VN"/>
        </w:rPr>
        <w:object w:dxaOrig="4480" w:dyaOrig="320" w14:anchorId="7E478CA5">
          <v:shape id="_x0000_i1449" type="#_x0000_t75" style="width:224.2pt;height:15.9pt" o:ole="">
            <v:imagedata r:id="rId76" o:title=""/>
          </v:shape>
          <o:OLEObject Type="Embed" ProgID="Equation.DSMT4" ShapeID="_x0000_i1449" DrawAspect="Content" ObjectID="_1821895223" r:id="rId77"/>
        </w:object>
      </w:r>
    </w:p>
    <w:p w14:paraId="548ED3A0" w14:textId="4325EE6A" w:rsidR="00991953" w:rsidRPr="00EC3D01" w:rsidRDefault="00991953" w:rsidP="00991953">
      <w:pPr>
        <w:tabs>
          <w:tab w:val="left" w:pos="33"/>
        </w:tabs>
        <w:spacing w:after="0"/>
        <w:rPr>
          <w:sz w:val="24"/>
          <w:szCs w:val="24"/>
        </w:rPr>
      </w:pPr>
      <w:r w:rsidRPr="00677F5B">
        <w:rPr>
          <w:rFonts w:ascii="Times New Roman" w:hAnsi="Times New Roman" w:cs="Times New Roman"/>
          <w:sz w:val="24"/>
          <w:szCs w:val="24"/>
          <w:lang w:val="vi-VN"/>
        </w:rPr>
        <w:t xml:space="preserve">c) </w:t>
      </w:r>
      <w:r w:rsidR="00315AE3" w:rsidRPr="00315AE3">
        <w:rPr>
          <w:rFonts w:ascii="Times New Roman" w:hAnsi="Times New Roman" w:cs="Times New Roman"/>
          <w:position w:val="-24"/>
          <w:sz w:val="24"/>
          <w:szCs w:val="24"/>
          <w:lang w:val="vi-VN"/>
        </w:rPr>
        <w:object w:dxaOrig="4099" w:dyaOrig="660" w14:anchorId="51C8744C">
          <v:shape id="_x0000_i1451" type="#_x0000_t75" style="width:205.15pt;height:33.25pt" o:ole="">
            <v:imagedata r:id="rId78" o:title=""/>
          </v:shape>
          <o:OLEObject Type="Embed" ProgID="Equation.DSMT4" ShapeID="_x0000_i1451" DrawAspect="Content" ObjectID="_1821895224" r:id="rId79"/>
        </w:object>
      </w:r>
    </w:p>
    <w:p w14:paraId="08F0092A" w14:textId="79730D1F" w:rsidR="00416475" w:rsidRPr="00EC3D01" w:rsidRDefault="00416475" w:rsidP="00416475">
      <w:pPr>
        <w:tabs>
          <w:tab w:val="left" w:pos="46"/>
        </w:tabs>
        <w:spacing w:after="120"/>
        <w:rPr>
          <w:sz w:val="24"/>
          <w:szCs w:val="24"/>
        </w:rPr>
      </w:pPr>
      <w:r w:rsidRPr="00EC3D01">
        <w:rPr>
          <w:b/>
          <w:bCs/>
          <w:sz w:val="24"/>
          <w:szCs w:val="24"/>
        </w:rPr>
        <w:tab/>
      </w:r>
      <w:proofErr w:type="spellStart"/>
      <w:r w:rsidRPr="00EC3D01">
        <w:rPr>
          <w:rStyle w:val="14"/>
          <w:b/>
          <w:bCs/>
          <w:sz w:val="24"/>
          <w:szCs w:val="24"/>
        </w:rPr>
        <w:t>Bài</w:t>
      </w:r>
      <w:proofErr w:type="spellEnd"/>
      <w:r w:rsidRPr="00EC3D01">
        <w:rPr>
          <w:rStyle w:val="14"/>
          <w:b/>
          <w:bCs/>
          <w:sz w:val="24"/>
          <w:szCs w:val="24"/>
        </w:rPr>
        <w:t xml:space="preserve"> </w:t>
      </w:r>
      <w:r w:rsidR="006553E3">
        <w:rPr>
          <w:rStyle w:val="14"/>
          <w:b/>
          <w:bCs/>
          <w:sz w:val="24"/>
          <w:szCs w:val="24"/>
        </w:rPr>
        <w:t>16</w:t>
      </w:r>
      <w:r w:rsidR="005963F9">
        <w:rPr>
          <w:rStyle w:val="14"/>
          <w:b/>
          <w:bCs/>
          <w:sz w:val="24"/>
          <w:szCs w:val="24"/>
          <w:lang w:val="vi-VN"/>
        </w:rPr>
        <w:t>.</w:t>
      </w:r>
      <w:r w:rsidRPr="00EC3D01">
        <w:rPr>
          <w:rStyle w:val="14"/>
          <w:sz w:val="24"/>
          <w:szCs w:val="24"/>
        </w:rPr>
        <w:t xml:space="preserve"> </w:t>
      </w:r>
      <w:proofErr w:type="spellStart"/>
      <w:r w:rsidRPr="00EC3D01">
        <w:rPr>
          <w:rStyle w:val="14"/>
          <w:sz w:val="24"/>
          <w:szCs w:val="24"/>
        </w:rPr>
        <w:t>Giải</w:t>
      </w:r>
      <w:proofErr w:type="spellEnd"/>
      <w:r w:rsidRPr="00EC3D01">
        <w:rPr>
          <w:rStyle w:val="14"/>
          <w:sz w:val="24"/>
          <w:szCs w:val="24"/>
        </w:rPr>
        <w:t xml:space="preserve"> tam </w:t>
      </w:r>
      <w:proofErr w:type="spellStart"/>
      <w:r w:rsidRPr="00EC3D01">
        <w:rPr>
          <w:rStyle w:val="14"/>
          <w:sz w:val="24"/>
          <w:szCs w:val="24"/>
        </w:rPr>
        <w:t>giác</w:t>
      </w:r>
      <w:proofErr w:type="spellEnd"/>
      <w:r w:rsidRPr="00EC3D01">
        <w:rPr>
          <w:rStyle w:val="14"/>
          <w:sz w:val="24"/>
          <w:szCs w:val="24"/>
        </w:rPr>
        <w:t xml:space="preserve"> </w:t>
      </w:r>
      <w:proofErr w:type="spellStart"/>
      <w:r w:rsidRPr="00EC3D01">
        <w:rPr>
          <w:rStyle w:val="14"/>
          <w:sz w:val="24"/>
          <w:szCs w:val="24"/>
        </w:rPr>
        <w:t>vuông</w:t>
      </w:r>
      <w:proofErr w:type="spellEnd"/>
      <w:r w:rsidRPr="00EC3D01">
        <w:rPr>
          <w:rStyle w:val="14"/>
          <w:sz w:val="24"/>
          <w:szCs w:val="24"/>
        </w:rPr>
        <w:t xml:space="preserve"> ABC </w:t>
      </w:r>
      <w:proofErr w:type="spellStart"/>
      <w:r w:rsidRPr="00EC3D01">
        <w:rPr>
          <w:rStyle w:val="14"/>
          <w:sz w:val="24"/>
          <w:szCs w:val="24"/>
        </w:rPr>
        <w:t>vuông</w:t>
      </w:r>
      <w:proofErr w:type="spellEnd"/>
      <w:r w:rsidRPr="00EC3D01">
        <w:rPr>
          <w:rStyle w:val="14"/>
          <w:sz w:val="24"/>
          <w:szCs w:val="24"/>
        </w:rPr>
        <w:t xml:space="preserve"> </w:t>
      </w:r>
      <w:proofErr w:type="spellStart"/>
      <w:r w:rsidRPr="00EC3D01">
        <w:rPr>
          <w:rStyle w:val="14"/>
          <w:sz w:val="24"/>
          <w:szCs w:val="24"/>
        </w:rPr>
        <w:t>tại</w:t>
      </w:r>
      <w:proofErr w:type="spellEnd"/>
      <w:r w:rsidRPr="00EC3D01">
        <w:rPr>
          <w:rStyle w:val="14"/>
          <w:sz w:val="24"/>
          <w:szCs w:val="24"/>
        </w:rPr>
        <w:t xml:space="preserve"> A </w:t>
      </w:r>
      <w:proofErr w:type="spellStart"/>
      <w:r w:rsidRPr="00EC3D01">
        <w:rPr>
          <w:rStyle w:val="14"/>
          <w:sz w:val="24"/>
          <w:szCs w:val="24"/>
        </w:rPr>
        <w:t>trong</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trường</w:t>
      </w:r>
      <w:proofErr w:type="spellEnd"/>
      <w:r w:rsidRPr="00EC3D01">
        <w:rPr>
          <w:rStyle w:val="14"/>
          <w:sz w:val="24"/>
          <w:szCs w:val="24"/>
        </w:rPr>
        <w:t xml:space="preserve"> </w:t>
      </w:r>
      <w:proofErr w:type="spellStart"/>
      <w:r w:rsidRPr="00EC3D01">
        <w:rPr>
          <w:rStyle w:val="14"/>
          <w:sz w:val="24"/>
          <w:szCs w:val="24"/>
        </w:rPr>
        <w:t>hợp</w:t>
      </w:r>
      <w:proofErr w:type="spellEnd"/>
      <w:r w:rsidRPr="00EC3D01">
        <w:rPr>
          <w:rStyle w:val="14"/>
          <w:sz w:val="24"/>
          <w:szCs w:val="24"/>
        </w:rPr>
        <w:t xml:space="preserve"> </w:t>
      </w:r>
      <w:proofErr w:type="spellStart"/>
      <w:r w:rsidRPr="00EC3D01">
        <w:rPr>
          <w:rStyle w:val="14"/>
          <w:sz w:val="24"/>
          <w:szCs w:val="24"/>
        </w:rPr>
        <w:t>sau</w:t>
      </w:r>
      <w:proofErr w:type="spellEnd"/>
      <w:r w:rsidRPr="00EC3D01">
        <w:rPr>
          <w:rStyle w:val="14"/>
          <w:sz w:val="24"/>
          <w:szCs w:val="24"/>
        </w:rPr>
        <w:t>:</w:t>
      </w:r>
    </w:p>
    <w:p w14:paraId="60A4334A" w14:textId="110EFB58" w:rsidR="007D2400" w:rsidRPr="007D2400" w:rsidRDefault="00416475" w:rsidP="00416475">
      <w:pPr>
        <w:tabs>
          <w:tab w:val="left" w:pos="19"/>
        </w:tabs>
        <w:spacing w:after="120"/>
        <w:rPr>
          <w:rStyle w:val="14"/>
          <w:sz w:val="24"/>
          <w:szCs w:val="24"/>
          <w:lang w:val="vi-VN"/>
        </w:rPr>
      </w:pPr>
      <w:r w:rsidRPr="00EC3D01">
        <w:rPr>
          <w:sz w:val="24"/>
          <w:szCs w:val="24"/>
        </w:rPr>
        <w:tab/>
      </w:r>
      <w:r w:rsidRPr="00EC3D01">
        <w:rPr>
          <w:rStyle w:val="14"/>
          <w:sz w:val="24"/>
          <w:szCs w:val="24"/>
        </w:rPr>
        <w:t xml:space="preserve">a) AB = 8 cm, AC = 6 cm </w:t>
      </w:r>
      <w:r w:rsidR="00D920FD" w:rsidRPr="00EC3D01">
        <w:rPr>
          <w:rStyle w:val="14"/>
          <w:sz w:val="24"/>
          <w:szCs w:val="24"/>
        </w:rPr>
        <w:t xml:space="preserve">                              </w:t>
      </w:r>
      <w:r w:rsidR="00DC4F8A">
        <w:rPr>
          <w:rStyle w:val="14"/>
          <w:sz w:val="24"/>
          <w:szCs w:val="24"/>
          <w:lang w:val="vi-VN"/>
        </w:rPr>
        <w:t xml:space="preserve">                        </w:t>
      </w:r>
      <w:r w:rsidRPr="00EC3D01">
        <w:rPr>
          <w:rStyle w:val="14"/>
          <w:sz w:val="24"/>
          <w:szCs w:val="24"/>
        </w:rPr>
        <w:t xml:space="preserve">b) </w:t>
      </w:r>
      <w:r w:rsidR="007D2400">
        <w:rPr>
          <w:rStyle w:val="14"/>
          <w:sz w:val="24"/>
          <w:szCs w:val="24"/>
        </w:rPr>
        <w:t>BC</w:t>
      </w:r>
      <w:r w:rsidR="007D2400">
        <w:rPr>
          <w:rStyle w:val="14"/>
          <w:sz w:val="24"/>
          <w:szCs w:val="24"/>
          <w:lang w:val="vi-VN"/>
        </w:rPr>
        <w:t xml:space="preserve"> = 10 cm; </w:t>
      </w:r>
      <w:r w:rsidR="00315AE3" w:rsidRPr="00315AE3">
        <w:rPr>
          <w:rStyle w:val="14"/>
          <w:position w:val="-6"/>
          <w:sz w:val="24"/>
          <w:szCs w:val="24"/>
          <w:lang w:val="vi-VN"/>
        </w:rPr>
        <w:object w:dxaOrig="840" w:dyaOrig="360" w14:anchorId="7AD5CBB6">
          <v:shape id="_x0000_i1455" type="#_x0000_t75" style="width:42pt;height:18pt" o:ole="">
            <v:imagedata r:id="rId80" o:title=""/>
          </v:shape>
          <o:OLEObject Type="Embed" ProgID="Equation.DSMT4" ShapeID="_x0000_i1455" DrawAspect="Content" ObjectID="_1821895225" r:id="rId81"/>
        </w:object>
      </w:r>
    </w:p>
    <w:p w14:paraId="36A58089" w14:textId="2FD8A9EF" w:rsidR="00416475" w:rsidRPr="00EC3D01" w:rsidRDefault="00416475" w:rsidP="00416475">
      <w:pPr>
        <w:tabs>
          <w:tab w:val="left" w:pos="46"/>
        </w:tabs>
        <w:spacing w:after="120"/>
        <w:rPr>
          <w:sz w:val="24"/>
          <w:szCs w:val="24"/>
        </w:rPr>
      </w:pPr>
      <w:r w:rsidRPr="00EC3D01">
        <w:rPr>
          <w:b/>
          <w:bCs/>
          <w:sz w:val="24"/>
          <w:szCs w:val="24"/>
        </w:rPr>
        <w:tab/>
      </w:r>
      <w:proofErr w:type="spellStart"/>
      <w:r w:rsidRPr="00EC3D01">
        <w:rPr>
          <w:rStyle w:val="14"/>
          <w:b/>
          <w:bCs/>
          <w:sz w:val="24"/>
          <w:szCs w:val="24"/>
        </w:rPr>
        <w:t>Bài</w:t>
      </w:r>
      <w:proofErr w:type="spellEnd"/>
      <w:r w:rsidRPr="00EC3D01">
        <w:rPr>
          <w:rStyle w:val="14"/>
          <w:b/>
          <w:bCs/>
          <w:sz w:val="24"/>
          <w:szCs w:val="24"/>
        </w:rPr>
        <w:t xml:space="preserve"> </w:t>
      </w:r>
      <w:r w:rsidR="006553E3">
        <w:rPr>
          <w:rStyle w:val="14"/>
          <w:b/>
          <w:bCs/>
          <w:sz w:val="24"/>
          <w:szCs w:val="24"/>
        </w:rPr>
        <w:t>17</w:t>
      </w:r>
      <w:r w:rsidRPr="00EC3D01">
        <w:rPr>
          <w:rStyle w:val="14"/>
          <w:b/>
          <w:bCs/>
          <w:sz w:val="24"/>
          <w:szCs w:val="24"/>
        </w:rPr>
        <w:t>.</w:t>
      </w:r>
      <w:r w:rsidRPr="00EC3D01">
        <w:rPr>
          <w:rStyle w:val="14"/>
          <w:sz w:val="24"/>
          <w:szCs w:val="24"/>
        </w:rPr>
        <w:t xml:space="preserve"> Cho tam </w:t>
      </w:r>
      <w:proofErr w:type="spellStart"/>
      <w:r w:rsidRPr="00EC3D01">
        <w:rPr>
          <w:rStyle w:val="14"/>
          <w:sz w:val="24"/>
          <w:szCs w:val="24"/>
        </w:rPr>
        <w:t>giác</w:t>
      </w:r>
      <w:proofErr w:type="spellEnd"/>
      <w:r w:rsidRPr="00EC3D01">
        <w:rPr>
          <w:rStyle w:val="14"/>
          <w:sz w:val="24"/>
          <w:szCs w:val="24"/>
        </w:rPr>
        <w:t xml:space="preserve"> ABC </w:t>
      </w:r>
      <w:proofErr w:type="spellStart"/>
      <w:r w:rsidRPr="00EC3D01">
        <w:rPr>
          <w:rStyle w:val="14"/>
          <w:sz w:val="24"/>
          <w:szCs w:val="24"/>
        </w:rPr>
        <w:t>vuông</w:t>
      </w:r>
      <w:proofErr w:type="spellEnd"/>
      <w:r w:rsidRPr="00EC3D01">
        <w:rPr>
          <w:rStyle w:val="14"/>
          <w:sz w:val="24"/>
          <w:szCs w:val="24"/>
        </w:rPr>
        <w:t xml:space="preserve"> </w:t>
      </w:r>
      <w:proofErr w:type="spellStart"/>
      <w:r w:rsidRPr="00EC3D01">
        <w:rPr>
          <w:rStyle w:val="14"/>
          <w:sz w:val="24"/>
          <w:szCs w:val="24"/>
        </w:rPr>
        <w:t>tại</w:t>
      </w:r>
      <w:proofErr w:type="spellEnd"/>
      <w:r w:rsidRPr="00EC3D01">
        <w:rPr>
          <w:rStyle w:val="14"/>
          <w:sz w:val="24"/>
          <w:szCs w:val="24"/>
        </w:rPr>
        <w:t xml:space="preserve"> A </w:t>
      </w:r>
      <w:proofErr w:type="spellStart"/>
      <w:r w:rsidRPr="00EC3D01">
        <w:rPr>
          <w:rStyle w:val="14"/>
          <w:sz w:val="24"/>
          <w:szCs w:val="24"/>
        </w:rPr>
        <w:t>có</w:t>
      </w:r>
      <w:proofErr w:type="spellEnd"/>
      <w:r w:rsidRPr="00EC3D01">
        <w:rPr>
          <w:rStyle w:val="14"/>
          <w:sz w:val="24"/>
          <w:szCs w:val="24"/>
        </w:rPr>
        <w:t xml:space="preserve"> AB = 5cm, AC = 12cm </w:t>
      </w:r>
      <w:proofErr w:type="spellStart"/>
      <w:r w:rsidRPr="00EC3D01">
        <w:rPr>
          <w:rStyle w:val="14"/>
          <w:sz w:val="24"/>
          <w:szCs w:val="24"/>
        </w:rPr>
        <w:t>và</w:t>
      </w:r>
      <w:proofErr w:type="spellEnd"/>
      <w:r w:rsidRPr="00EC3D01">
        <w:rPr>
          <w:rStyle w:val="14"/>
          <w:sz w:val="24"/>
          <w:szCs w:val="24"/>
        </w:rPr>
        <w:t xml:space="preserve"> </w:t>
      </w:r>
      <w:proofErr w:type="spellStart"/>
      <w:r w:rsidRPr="00EC3D01">
        <w:rPr>
          <w:rStyle w:val="14"/>
          <w:sz w:val="24"/>
          <w:szCs w:val="24"/>
        </w:rPr>
        <w:t>đường</w:t>
      </w:r>
      <w:proofErr w:type="spellEnd"/>
      <w:r w:rsidRPr="00EC3D01">
        <w:rPr>
          <w:rStyle w:val="14"/>
          <w:sz w:val="24"/>
          <w:szCs w:val="24"/>
        </w:rPr>
        <w:t xml:space="preserve"> </w:t>
      </w:r>
      <w:proofErr w:type="spellStart"/>
      <w:r w:rsidRPr="00EC3D01">
        <w:rPr>
          <w:rStyle w:val="14"/>
          <w:sz w:val="24"/>
          <w:szCs w:val="24"/>
        </w:rPr>
        <w:t>cao</w:t>
      </w:r>
      <w:proofErr w:type="spellEnd"/>
      <w:r w:rsidRPr="00EC3D01">
        <w:rPr>
          <w:rStyle w:val="14"/>
          <w:sz w:val="24"/>
          <w:szCs w:val="24"/>
        </w:rPr>
        <w:t xml:space="preserve"> AH.</w:t>
      </w:r>
    </w:p>
    <w:p w14:paraId="0232EE50" w14:textId="199C3B35" w:rsidR="00416475" w:rsidRPr="00EC3D01" w:rsidRDefault="00416475" w:rsidP="00416475">
      <w:pPr>
        <w:tabs>
          <w:tab w:val="left" w:pos="19"/>
        </w:tabs>
        <w:spacing w:after="120"/>
        <w:rPr>
          <w:sz w:val="24"/>
          <w:szCs w:val="24"/>
        </w:rPr>
      </w:pPr>
      <w:r w:rsidRPr="00EC3D01">
        <w:rPr>
          <w:sz w:val="24"/>
          <w:szCs w:val="24"/>
        </w:rPr>
        <w:tab/>
      </w:r>
      <w:r w:rsidRPr="00EC3D01">
        <w:rPr>
          <w:rStyle w:val="14"/>
          <w:sz w:val="24"/>
          <w:szCs w:val="24"/>
        </w:rPr>
        <w:t xml:space="preserve">a) </w:t>
      </w:r>
      <w:proofErr w:type="spellStart"/>
      <w:r w:rsidRPr="00EC3D01">
        <w:rPr>
          <w:rStyle w:val="14"/>
          <w:sz w:val="24"/>
          <w:szCs w:val="24"/>
        </w:rPr>
        <w:t>Tính</w:t>
      </w:r>
      <w:proofErr w:type="spellEnd"/>
      <w:r w:rsidRPr="00EC3D01">
        <w:rPr>
          <w:rStyle w:val="14"/>
          <w:sz w:val="24"/>
          <w:szCs w:val="24"/>
        </w:rPr>
        <w:t xml:space="preserve"> </w:t>
      </w:r>
      <w:proofErr w:type="spellStart"/>
      <w:r w:rsidRPr="00EC3D01">
        <w:rPr>
          <w:rStyle w:val="14"/>
          <w:sz w:val="24"/>
          <w:szCs w:val="24"/>
        </w:rPr>
        <w:t>độ</w:t>
      </w:r>
      <w:proofErr w:type="spellEnd"/>
      <w:r w:rsidRPr="00EC3D01">
        <w:rPr>
          <w:rStyle w:val="14"/>
          <w:sz w:val="24"/>
          <w:szCs w:val="24"/>
        </w:rPr>
        <w:t xml:space="preserve"> </w:t>
      </w:r>
      <w:proofErr w:type="spellStart"/>
      <w:r w:rsidRPr="00EC3D01">
        <w:rPr>
          <w:rStyle w:val="14"/>
          <w:sz w:val="24"/>
          <w:szCs w:val="24"/>
        </w:rPr>
        <w:t>dài</w:t>
      </w:r>
      <w:proofErr w:type="spellEnd"/>
      <w:r w:rsidRPr="00EC3D01">
        <w:rPr>
          <w:rStyle w:val="14"/>
          <w:sz w:val="24"/>
          <w:szCs w:val="24"/>
        </w:rPr>
        <w:t xml:space="preserve"> </w:t>
      </w:r>
      <w:proofErr w:type="spellStart"/>
      <w:r w:rsidRPr="00EC3D01">
        <w:rPr>
          <w:rStyle w:val="14"/>
          <w:sz w:val="24"/>
          <w:szCs w:val="24"/>
        </w:rPr>
        <w:t>đoạn</w:t>
      </w:r>
      <w:proofErr w:type="spellEnd"/>
      <w:r w:rsidRPr="00EC3D01">
        <w:rPr>
          <w:rStyle w:val="14"/>
          <w:sz w:val="24"/>
          <w:szCs w:val="24"/>
        </w:rPr>
        <w:t xml:space="preserve"> </w:t>
      </w:r>
      <w:proofErr w:type="spellStart"/>
      <w:r w:rsidRPr="00EC3D01">
        <w:rPr>
          <w:rStyle w:val="14"/>
          <w:sz w:val="24"/>
          <w:szCs w:val="24"/>
        </w:rPr>
        <w:t>thẳng</w:t>
      </w:r>
      <w:proofErr w:type="spellEnd"/>
      <w:r w:rsidRPr="00EC3D01">
        <w:rPr>
          <w:rStyle w:val="14"/>
          <w:sz w:val="24"/>
          <w:szCs w:val="24"/>
        </w:rPr>
        <w:t xml:space="preserve"> BC </w:t>
      </w:r>
      <w:proofErr w:type="spellStart"/>
      <w:r w:rsidRPr="00EC3D01">
        <w:rPr>
          <w:rStyle w:val="14"/>
          <w:sz w:val="24"/>
          <w:szCs w:val="24"/>
        </w:rPr>
        <w:t>và</w:t>
      </w:r>
      <w:proofErr w:type="spellEnd"/>
      <w:r w:rsidRPr="00EC3D01">
        <w:rPr>
          <w:rStyle w:val="14"/>
          <w:sz w:val="24"/>
          <w:szCs w:val="24"/>
        </w:rPr>
        <w:t xml:space="preserve"> AH</w:t>
      </w:r>
      <w:r w:rsidR="00D920FD" w:rsidRPr="00EC3D01">
        <w:rPr>
          <w:sz w:val="24"/>
          <w:szCs w:val="24"/>
        </w:rPr>
        <w:t xml:space="preserve">                                   </w:t>
      </w:r>
      <w:r w:rsidRPr="00EC3D01">
        <w:rPr>
          <w:sz w:val="24"/>
          <w:szCs w:val="24"/>
        </w:rPr>
        <w:tab/>
      </w:r>
      <w:r w:rsidRPr="00EC3D01">
        <w:rPr>
          <w:rStyle w:val="14"/>
          <w:sz w:val="24"/>
          <w:szCs w:val="24"/>
        </w:rPr>
        <w:t xml:space="preserve">b) </w:t>
      </w:r>
      <w:proofErr w:type="spellStart"/>
      <w:r w:rsidRPr="00EC3D01">
        <w:rPr>
          <w:rStyle w:val="14"/>
          <w:sz w:val="24"/>
          <w:szCs w:val="24"/>
        </w:rPr>
        <w:t>Tính</w:t>
      </w:r>
      <w:proofErr w:type="spellEnd"/>
      <w:r w:rsidRPr="00EC3D01">
        <w:rPr>
          <w:rStyle w:val="14"/>
          <w:sz w:val="24"/>
          <w:szCs w:val="24"/>
        </w:rPr>
        <w:t xml:space="preserve"> </w:t>
      </w:r>
      <w:proofErr w:type="spellStart"/>
      <w:r w:rsidR="00D920FD" w:rsidRPr="00EC3D01">
        <w:rPr>
          <w:rStyle w:val="14"/>
          <w:sz w:val="24"/>
          <w:szCs w:val="24"/>
        </w:rPr>
        <w:t>góc</w:t>
      </w:r>
      <w:proofErr w:type="spellEnd"/>
      <w:r w:rsidR="00D920FD" w:rsidRPr="00EC3D01">
        <w:rPr>
          <w:rStyle w:val="14"/>
          <w:sz w:val="24"/>
          <w:szCs w:val="24"/>
        </w:rPr>
        <w:t xml:space="preserve"> B, </w:t>
      </w:r>
      <w:proofErr w:type="spellStart"/>
      <w:r w:rsidR="00D920FD" w:rsidRPr="00EC3D01">
        <w:rPr>
          <w:rStyle w:val="14"/>
          <w:sz w:val="24"/>
          <w:szCs w:val="24"/>
        </w:rPr>
        <w:t>góc</w:t>
      </w:r>
      <w:proofErr w:type="spellEnd"/>
      <w:r w:rsidR="00D920FD" w:rsidRPr="00EC3D01">
        <w:rPr>
          <w:rStyle w:val="14"/>
          <w:sz w:val="24"/>
          <w:szCs w:val="24"/>
        </w:rPr>
        <w:t xml:space="preserve"> C.</w:t>
      </w:r>
    </w:p>
    <w:p w14:paraId="76ED2B7B" w14:textId="35F91120" w:rsidR="00416475" w:rsidRPr="00EC3D01" w:rsidRDefault="00416475" w:rsidP="00416475">
      <w:pPr>
        <w:tabs>
          <w:tab w:val="left" w:pos="33"/>
        </w:tabs>
        <w:spacing w:after="120"/>
        <w:rPr>
          <w:sz w:val="24"/>
          <w:szCs w:val="24"/>
        </w:rPr>
      </w:pPr>
      <w:r w:rsidRPr="00EC3D01">
        <w:rPr>
          <w:sz w:val="24"/>
          <w:szCs w:val="24"/>
        </w:rPr>
        <w:tab/>
      </w:r>
      <w:r w:rsidRPr="00EC3D01">
        <w:rPr>
          <w:rStyle w:val="14"/>
          <w:sz w:val="24"/>
          <w:szCs w:val="24"/>
        </w:rPr>
        <w:t xml:space="preserve">c) </w:t>
      </w:r>
      <w:proofErr w:type="spellStart"/>
      <w:r w:rsidRPr="00EC3D01">
        <w:rPr>
          <w:rStyle w:val="14"/>
          <w:sz w:val="24"/>
          <w:szCs w:val="24"/>
        </w:rPr>
        <w:t>Phân</w:t>
      </w:r>
      <w:proofErr w:type="spellEnd"/>
      <w:r w:rsidRPr="00EC3D01">
        <w:rPr>
          <w:rStyle w:val="14"/>
          <w:sz w:val="24"/>
          <w:szCs w:val="24"/>
        </w:rPr>
        <w:t xml:space="preserve"> </w:t>
      </w:r>
      <w:proofErr w:type="spellStart"/>
      <w:r w:rsidRPr="00EC3D01">
        <w:rPr>
          <w:rStyle w:val="14"/>
          <w:sz w:val="24"/>
          <w:szCs w:val="24"/>
        </w:rPr>
        <w:t>giác</w:t>
      </w:r>
      <w:proofErr w:type="spellEnd"/>
      <w:r w:rsidRPr="00EC3D01">
        <w:rPr>
          <w:rStyle w:val="14"/>
          <w:sz w:val="24"/>
          <w:szCs w:val="24"/>
        </w:rPr>
        <w:t xml:space="preserve"> </w:t>
      </w:r>
      <w:proofErr w:type="spellStart"/>
      <w:r w:rsidRPr="00EC3D01">
        <w:rPr>
          <w:rStyle w:val="14"/>
          <w:sz w:val="24"/>
          <w:szCs w:val="24"/>
        </w:rPr>
        <w:t>của</w:t>
      </w:r>
      <w:proofErr w:type="spellEnd"/>
      <w:r w:rsidRPr="00EC3D01">
        <w:rPr>
          <w:rStyle w:val="14"/>
          <w:sz w:val="24"/>
          <w:szCs w:val="24"/>
        </w:rPr>
        <w:t xml:space="preserve"> </w:t>
      </w:r>
      <w:r w:rsidR="00677F5B">
        <w:rPr>
          <w:rStyle w:val="14"/>
          <w:sz w:val="24"/>
          <w:szCs w:val="24"/>
          <w:lang w:val="vi-VN"/>
        </w:rPr>
        <w:t xml:space="preserve"> </w:t>
      </w:r>
      <w:r w:rsidR="00677F5B" w:rsidRPr="00677F5B">
        <w:rPr>
          <w:rStyle w:val="14"/>
          <w:sz w:val="24"/>
          <w:szCs w:val="24"/>
          <w:lang w:val="vi-VN"/>
        </w:rPr>
        <w:object w:dxaOrig="560" w:dyaOrig="360" w14:anchorId="0575A267">
          <v:shape id="_x0000_i1057" type="#_x0000_t75" style="width:28.15pt;height:18pt" o:ole="">
            <v:imagedata r:id="rId82" o:title=""/>
          </v:shape>
          <o:OLEObject Type="Embed" ProgID="Equation.DSMT4" ShapeID="_x0000_i1057" DrawAspect="Content" ObjectID="_1821895226" r:id="rId83"/>
        </w:object>
      </w:r>
      <w:proofErr w:type="spellStart"/>
      <w:r w:rsidRPr="00EC3D01">
        <w:rPr>
          <w:rStyle w:val="14"/>
          <w:sz w:val="24"/>
          <w:szCs w:val="24"/>
        </w:rPr>
        <w:t>cắt</w:t>
      </w:r>
      <w:proofErr w:type="spellEnd"/>
      <w:r w:rsidRPr="00EC3D01">
        <w:rPr>
          <w:rStyle w:val="14"/>
          <w:sz w:val="24"/>
          <w:szCs w:val="24"/>
        </w:rPr>
        <w:t xml:space="preserve"> BC </w:t>
      </w:r>
      <w:proofErr w:type="spellStart"/>
      <w:r w:rsidRPr="00EC3D01">
        <w:rPr>
          <w:rStyle w:val="14"/>
          <w:sz w:val="24"/>
          <w:szCs w:val="24"/>
        </w:rPr>
        <w:t>tại</w:t>
      </w:r>
      <w:proofErr w:type="spellEnd"/>
      <w:r w:rsidRPr="00EC3D01">
        <w:rPr>
          <w:rStyle w:val="14"/>
          <w:sz w:val="24"/>
          <w:szCs w:val="24"/>
        </w:rPr>
        <w:t xml:space="preserve"> E. </w:t>
      </w:r>
      <w:proofErr w:type="spellStart"/>
      <w:r w:rsidR="00677F5B">
        <w:rPr>
          <w:rStyle w:val="14"/>
          <w:sz w:val="24"/>
          <w:szCs w:val="24"/>
        </w:rPr>
        <w:t>Tí</w:t>
      </w:r>
      <w:r w:rsidRPr="00EC3D01">
        <w:rPr>
          <w:rStyle w:val="14"/>
          <w:sz w:val="24"/>
          <w:szCs w:val="24"/>
        </w:rPr>
        <w:t>nh</w:t>
      </w:r>
      <w:proofErr w:type="spellEnd"/>
      <w:r w:rsidRPr="00EC3D01">
        <w:rPr>
          <w:rStyle w:val="14"/>
          <w:sz w:val="24"/>
          <w:szCs w:val="24"/>
        </w:rPr>
        <w:t xml:space="preserve"> </w:t>
      </w:r>
      <w:proofErr w:type="spellStart"/>
      <w:r w:rsidRPr="00EC3D01">
        <w:rPr>
          <w:rStyle w:val="14"/>
          <w:sz w:val="24"/>
          <w:szCs w:val="24"/>
        </w:rPr>
        <w:t>độ</w:t>
      </w:r>
      <w:proofErr w:type="spellEnd"/>
      <w:r w:rsidRPr="00EC3D01">
        <w:rPr>
          <w:rStyle w:val="14"/>
          <w:sz w:val="24"/>
          <w:szCs w:val="24"/>
        </w:rPr>
        <w:t xml:space="preserve"> </w:t>
      </w:r>
      <w:proofErr w:type="spellStart"/>
      <w:r w:rsidRPr="00EC3D01">
        <w:rPr>
          <w:rStyle w:val="14"/>
          <w:sz w:val="24"/>
          <w:szCs w:val="24"/>
        </w:rPr>
        <w:t>dài</w:t>
      </w:r>
      <w:proofErr w:type="spellEnd"/>
      <w:r w:rsidRPr="00EC3D01">
        <w:rPr>
          <w:rStyle w:val="14"/>
          <w:sz w:val="24"/>
          <w:szCs w:val="24"/>
        </w:rPr>
        <w:t xml:space="preserve"> BE, CE.</w:t>
      </w:r>
    </w:p>
    <w:p w14:paraId="03AA0547" w14:textId="2B8B20B6" w:rsidR="00416475" w:rsidRPr="00EC3D01" w:rsidRDefault="00416475" w:rsidP="00416475">
      <w:pPr>
        <w:tabs>
          <w:tab w:val="left" w:pos="46"/>
        </w:tabs>
        <w:spacing w:after="120"/>
        <w:rPr>
          <w:sz w:val="24"/>
          <w:szCs w:val="24"/>
        </w:rPr>
      </w:pPr>
      <w:r w:rsidRPr="00EC3D01">
        <w:rPr>
          <w:b/>
          <w:bCs/>
          <w:sz w:val="24"/>
          <w:szCs w:val="24"/>
        </w:rPr>
        <w:tab/>
      </w:r>
      <w:proofErr w:type="spellStart"/>
      <w:r w:rsidRPr="00EC3D01">
        <w:rPr>
          <w:rStyle w:val="14"/>
          <w:b/>
          <w:bCs/>
          <w:sz w:val="24"/>
          <w:szCs w:val="24"/>
        </w:rPr>
        <w:t>Bài</w:t>
      </w:r>
      <w:proofErr w:type="spellEnd"/>
      <w:r w:rsidRPr="00EC3D01">
        <w:rPr>
          <w:rStyle w:val="14"/>
          <w:b/>
          <w:bCs/>
          <w:sz w:val="24"/>
          <w:szCs w:val="24"/>
        </w:rPr>
        <w:t xml:space="preserve"> </w:t>
      </w:r>
      <w:r w:rsidR="006553E3">
        <w:rPr>
          <w:rStyle w:val="14"/>
          <w:b/>
          <w:bCs/>
          <w:sz w:val="24"/>
          <w:szCs w:val="24"/>
        </w:rPr>
        <w:t>18</w:t>
      </w:r>
      <w:r w:rsidR="00A8613F" w:rsidRPr="00EC3D01">
        <w:rPr>
          <w:rStyle w:val="14"/>
          <w:b/>
          <w:bCs/>
          <w:sz w:val="24"/>
          <w:szCs w:val="24"/>
          <w:lang w:val="vi-VN"/>
        </w:rPr>
        <w:t>.</w:t>
      </w:r>
      <w:r w:rsidRPr="00EC3D01">
        <w:rPr>
          <w:rStyle w:val="14"/>
          <w:sz w:val="24"/>
          <w:szCs w:val="24"/>
        </w:rPr>
        <w:t xml:space="preserve"> Cho tam </w:t>
      </w:r>
      <w:proofErr w:type="spellStart"/>
      <w:r w:rsidRPr="00EC3D01">
        <w:rPr>
          <w:rStyle w:val="14"/>
          <w:sz w:val="24"/>
          <w:szCs w:val="24"/>
        </w:rPr>
        <w:t>giác</w:t>
      </w:r>
      <w:proofErr w:type="spellEnd"/>
      <w:r w:rsidRPr="00EC3D01">
        <w:rPr>
          <w:rStyle w:val="14"/>
          <w:sz w:val="24"/>
          <w:szCs w:val="24"/>
        </w:rPr>
        <w:t xml:space="preserve"> ABC </w:t>
      </w:r>
      <w:proofErr w:type="spellStart"/>
      <w:r w:rsidRPr="00EC3D01">
        <w:rPr>
          <w:rStyle w:val="14"/>
          <w:sz w:val="24"/>
          <w:szCs w:val="24"/>
        </w:rPr>
        <w:t>có</w:t>
      </w:r>
      <w:proofErr w:type="spellEnd"/>
      <w:r w:rsidRPr="00EC3D01">
        <w:rPr>
          <w:rStyle w:val="14"/>
          <w:sz w:val="24"/>
          <w:szCs w:val="24"/>
        </w:rPr>
        <w:t xml:space="preserve"> AB = 6cm, AC = 4, 5cm, BC = 7,5cm.</w:t>
      </w:r>
    </w:p>
    <w:p w14:paraId="0AE1380B" w14:textId="3AF92DBE" w:rsidR="00416475" w:rsidRPr="00EC3D01" w:rsidRDefault="00416475" w:rsidP="00D94131">
      <w:pPr>
        <w:tabs>
          <w:tab w:val="left" w:pos="0"/>
        </w:tabs>
        <w:spacing w:after="120"/>
        <w:rPr>
          <w:sz w:val="24"/>
          <w:szCs w:val="24"/>
        </w:rPr>
      </w:pPr>
      <w:r w:rsidRPr="00EC3D01">
        <w:rPr>
          <w:sz w:val="24"/>
          <w:szCs w:val="24"/>
        </w:rPr>
        <w:tab/>
      </w:r>
      <w:r w:rsidRPr="00EC3D01">
        <w:rPr>
          <w:rStyle w:val="14"/>
          <w:sz w:val="24"/>
          <w:szCs w:val="24"/>
        </w:rPr>
        <w:t xml:space="preserve">a) </w:t>
      </w:r>
      <w:proofErr w:type="spellStart"/>
      <w:r w:rsidRPr="00EC3D01">
        <w:rPr>
          <w:rStyle w:val="14"/>
          <w:sz w:val="24"/>
          <w:szCs w:val="24"/>
        </w:rPr>
        <w:t>Chứng</w:t>
      </w:r>
      <w:proofErr w:type="spellEnd"/>
      <w:r w:rsidRPr="00EC3D01">
        <w:rPr>
          <w:rStyle w:val="14"/>
          <w:sz w:val="24"/>
          <w:szCs w:val="24"/>
        </w:rPr>
        <w:t xml:space="preserve"> </w:t>
      </w:r>
      <w:proofErr w:type="spellStart"/>
      <w:r w:rsidRPr="00EC3D01">
        <w:rPr>
          <w:rStyle w:val="14"/>
          <w:sz w:val="24"/>
          <w:szCs w:val="24"/>
        </w:rPr>
        <w:t>minh</w:t>
      </w:r>
      <w:proofErr w:type="spellEnd"/>
      <w:r w:rsidRPr="00EC3D01">
        <w:rPr>
          <w:rStyle w:val="14"/>
          <w:sz w:val="24"/>
          <w:szCs w:val="24"/>
        </w:rPr>
        <w:t xml:space="preserve"> tam </w:t>
      </w:r>
      <w:proofErr w:type="spellStart"/>
      <w:r w:rsidRPr="00EC3D01">
        <w:rPr>
          <w:rStyle w:val="14"/>
          <w:sz w:val="24"/>
          <w:szCs w:val="24"/>
        </w:rPr>
        <w:t>giác</w:t>
      </w:r>
      <w:proofErr w:type="spellEnd"/>
      <w:r w:rsidRPr="00EC3D01">
        <w:rPr>
          <w:rStyle w:val="14"/>
          <w:sz w:val="24"/>
          <w:szCs w:val="24"/>
        </w:rPr>
        <w:t xml:space="preserve"> ABC </w:t>
      </w:r>
      <w:proofErr w:type="spellStart"/>
      <w:r w:rsidRPr="00EC3D01">
        <w:rPr>
          <w:rStyle w:val="14"/>
          <w:sz w:val="24"/>
          <w:szCs w:val="24"/>
        </w:rPr>
        <w:t>vuông</w:t>
      </w:r>
      <w:proofErr w:type="spellEnd"/>
      <w:r w:rsidRPr="00EC3D01">
        <w:rPr>
          <w:rStyle w:val="14"/>
          <w:sz w:val="24"/>
          <w:szCs w:val="24"/>
        </w:rPr>
        <w:t xml:space="preserve"> </w:t>
      </w:r>
      <w:proofErr w:type="spellStart"/>
      <w:r w:rsidRPr="00EC3D01">
        <w:rPr>
          <w:rStyle w:val="14"/>
          <w:sz w:val="24"/>
          <w:szCs w:val="24"/>
        </w:rPr>
        <w:t>tại</w:t>
      </w:r>
      <w:proofErr w:type="spellEnd"/>
      <w:r w:rsidRPr="00EC3D01">
        <w:rPr>
          <w:rStyle w:val="14"/>
          <w:sz w:val="24"/>
          <w:szCs w:val="24"/>
        </w:rPr>
        <w:t xml:space="preserve"> A.</w:t>
      </w:r>
      <w:r w:rsidR="006279C8" w:rsidRPr="00EC3D01">
        <w:rPr>
          <w:sz w:val="24"/>
          <w:szCs w:val="24"/>
        </w:rPr>
        <w:t xml:space="preserve">   </w:t>
      </w:r>
      <w:r w:rsidRPr="00EC3D01">
        <w:rPr>
          <w:sz w:val="24"/>
          <w:szCs w:val="24"/>
        </w:rPr>
        <w:tab/>
      </w:r>
      <w:r w:rsidR="00677F5B">
        <w:rPr>
          <w:rStyle w:val="14"/>
          <w:sz w:val="24"/>
          <w:szCs w:val="24"/>
        </w:rPr>
        <w:t>b</w:t>
      </w:r>
      <w:r w:rsidRPr="00EC3D01">
        <w:rPr>
          <w:rStyle w:val="14"/>
          <w:sz w:val="24"/>
          <w:szCs w:val="24"/>
        </w:rPr>
        <w:t xml:space="preserve">) </w:t>
      </w:r>
      <w:proofErr w:type="spellStart"/>
      <w:r w:rsidRPr="00EC3D01">
        <w:rPr>
          <w:rStyle w:val="14"/>
          <w:sz w:val="24"/>
          <w:szCs w:val="24"/>
        </w:rPr>
        <w:t>Chứng</w:t>
      </w:r>
      <w:proofErr w:type="spellEnd"/>
      <w:r w:rsidRPr="00EC3D01">
        <w:rPr>
          <w:rStyle w:val="14"/>
          <w:sz w:val="24"/>
          <w:szCs w:val="24"/>
        </w:rPr>
        <w:t xml:space="preserve"> </w:t>
      </w:r>
      <w:proofErr w:type="spellStart"/>
      <w:r w:rsidRPr="00EC3D01">
        <w:rPr>
          <w:rStyle w:val="14"/>
          <w:sz w:val="24"/>
          <w:szCs w:val="24"/>
        </w:rPr>
        <w:t>minh</w:t>
      </w:r>
      <w:proofErr w:type="spellEnd"/>
      <w:r w:rsidRPr="00EC3D01">
        <w:rPr>
          <w:rStyle w:val="14"/>
          <w:sz w:val="24"/>
          <w:szCs w:val="24"/>
        </w:rPr>
        <w:t xml:space="preserve"> BC = </w:t>
      </w:r>
      <w:proofErr w:type="spellStart"/>
      <w:proofErr w:type="gramStart"/>
      <w:r w:rsidRPr="00EC3D01">
        <w:rPr>
          <w:rStyle w:val="14"/>
          <w:sz w:val="24"/>
          <w:szCs w:val="24"/>
        </w:rPr>
        <w:t>AB.</w:t>
      </w:r>
      <w:r w:rsidR="00D920FD" w:rsidRPr="00EC3D01">
        <w:rPr>
          <w:rStyle w:val="14"/>
          <w:sz w:val="24"/>
          <w:szCs w:val="24"/>
        </w:rPr>
        <w:t>c</w:t>
      </w:r>
      <w:r w:rsidRPr="00EC3D01">
        <w:rPr>
          <w:rStyle w:val="14"/>
          <w:sz w:val="24"/>
          <w:szCs w:val="24"/>
        </w:rPr>
        <w:t>osB</w:t>
      </w:r>
      <w:proofErr w:type="spellEnd"/>
      <w:proofErr w:type="gramEnd"/>
      <w:r w:rsidRPr="00EC3D01">
        <w:rPr>
          <w:rStyle w:val="14"/>
          <w:sz w:val="24"/>
          <w:szCs w:val="24"/>
        </w:rPr>
        <w:t xml:space="preserve"> + </w:t>
      </w:r>
      <w:proofErr w:type="spellStart"/>
      <w:r w:rsidRPr="00EC3D01">
        <w:rPr>
          <w:rStyle w:val="14"/>
          <w:sz w:val="24"/>
          <w:szCs w:val="24"/>
        </w:rPr>
        <w:t>AC.cos</w:t>
      </w:r>
      <w:proofErr w:type="spellEnd"/>
      <w:r w:rsidRPr="00EC3D01">
        <w:rPr>
          <w:rStyle w:val="14"/>
          <w:sz w:val="24"/>
          <w:szCs w:val="24"/>
        </w:rPr>
        <w:t xml:space="preserve"> C</w:t>
      </w:r>
    </w:p>
    <w:p w14:paraId="73DDBC13" w14:textId="5657464D" w:rsidR="00677F5B" w:rsidRDefault="00416475" w:rsidP="00D920FD">
      <w:pPr>
        <w:tabs>
          <w:tab w:val="left" w:pos="46"/>
        </w:tabs>
        <w:spacing w:after="120"/>
        <w:rPr>
          <w:sz w:val="24"/>
          <w:szCs w:val="24"/>
          <w:lang w:val="vi-VN"/>
        </w:rPr>
      </w:pPr>
      <w:r w:rsidRPr="00EC3D01">
        <w:rPr>
          <w:sz w:val="24"/>
          <w:szCs w:val="24"/>
        </w:rPr>
        <w:tab/>
      </w:r>
      <w:r w:rsidR="00677F5B">
        <w:rPr>
          <w:rStyle w:val="14"/>
          <w:sz w:val="24"/>
          <w:szCs w:val="24"/>
        </w:rPr>
        <w:t>c</w:t>
      </w:r>
      <w:r w:rsidRPr="00EC3D01">
        <w:rPr>
          <w:rStyle w:val="14"/>
          <w:sz w:val="24"/>
          <w:szCs w:val="24"/>
        </w:rPr>
        <w:t xml:space="preserve">) </w:t>
      </w:r>
      <w:proofErr w:type="spellStart"/>
      <w:r w:rsidRPr="00EC3D01">
        <w:rPr>
          <w:rStyle w:val="14"/>
          <w:sz w:val="24"/>
          <w:szCs w:val="24"/>
        </w:rPr>
        <w:t>Gọi</w:t>
      </w:r>
      <w:proofErr w:type="spellEnd"/>
      <w:r w:rsidRPr="00EC3D01">
        <w:rPr>
          <w:rStyle w:val="14"/>
          <w:sz w:val="24"/>
          <w:szCs w:val="24"/>
        </w:rPr>
        <w:t xml:space="preserve"> D, E </w:t>
      </w:r>
      <w:proofErr w:type="spellStart"/>
      <w:r w:rsidRPr="00EC3D01">
        <w:rPr>
          <w:rStyle w:val="14"/>
          <w:sz w:val="24"/>
          <w:szCs w:val="24"/>
        </w:rPr>
        <w:t>lần</w:t>
      </w:r>
      <w:proofErr w:type="spellEnd"/>
      <w:r w:rsidRPr="00EC3D01">
        <w:rPr>
          <w:rStyle w:val="14"/>
          <w:sz w:val="24"/>
          <w:szCs w:val="24"/>
        </w:rPr>
        <w:t xml:space="preserve"> </w:t>
      </w:r>
      <w:proofErr w:type="spellStart"/>
      <w:r w:rsidRPr="00EC3D01">
        <w:rPr>
          <w:rStyle w:val="14"/>
          <w:sz w:val="24"/>
          <w:szCs w:val="24"/>
        </w:rPr>
        <w:t>lượt</w:t>
      </w:r>
      <w:proofErr w:type="spellEnd"/>
      <w:r w:rsidRPr="00EC3D01">
        <w:rPr>
          <w:rStyle w:val="14"/>
          <w:sz w:val="24"/>
          <w:szCs w:val="24"/>
        </w:rPr>
        <w:t xml:space="preserve"> </w:t>
      </w:r>
      <w:proofErr w:type="spellStart"/>
      <w:r w:rsidRPr="00EC3D01">
        <w:rPr>
          <w:rStyle w:val="14"/>
          <w:sz w:val="24"/>
          <w:szCs w:val="24"/>
        </w:rPr>
        <w:t>là</w:t>
      </w:r>
      <w:proofErr w:type="spellEnd"/>
      <w:r w:rsidRPr="00EC3D01">
        <w:rPr>
          <w:rStyle w:val="14"/>
          <w:sz w:val="24"/>
          <w:szCs w:val="24"/>
        </w:rPr>
        <w:t xml:space="preserve"> </w:t>
      </w:r>
      <w:proofErr w:type="spellStart"/>
      <w:r w:rsidRPr="00EC3D01">
        <w:rPr>
          <w:rStyle w:val="14"/>
          <w:sz w:val="24"/>
          <w:szCs w:val="24"/>
        </w:rPr>
        <w:t>các</w:t>
      </w:r>
      <w:proofErr w:type="spellEnd"/>
      <w:r w:rsidRPr="00EC3D01">
        <w:rPr>
          <w:rStyle w:val="14"/>
          <w:sz w:val="24"/>
          <w:szCs w:val="24"/>
        </w:rPr>
        <w:t xml:space="preserve"> </w:t>
      </w:r>
      <w:proofErr w:type="spellStart"/>
      <w:r w:rsidRPr="00EC3D01">
        <w:rPr>
          <w:rStyle w:val="14"/>
          <w:sz w:val="24"/>
          <w:szCs w:val="24"/>
        </w:rPr>
        <w:t>hình</w:t>
      </w:r>
      <w:proofErr w:type="spellEnd"/>
      <w:r w:rsidRPr="00EC3D01">
        <w:rPr>
          <w:rStyle w:val="14"/>
          <w:sz w:val="24"/>
          <w:szCs w:val="24"/>
        </w:rPr>
        <w:t xml:space="preserve"> </w:t>
      </w:r>
      <w:proofErr w:type="spellStart"/>
      <w:r w:rsidRPr="00EC3D01">
        <w:rPr>
          <w:rStyle w:val="14"/>
          <w:sz w:val="24"/>
          <w:szCs w:val="24"/>
        </w:rPr>
        <w:t>chiếu</w:t>
      </w:r>
      <w:proofErr w:type="spellEnd"/>
      <w:r w:rsidRPr="00EC3D01">
        <w:rPr>
          <w:rStyle w:val="14"/>
          <w:sz w:val="24"/>
          <w:szCs w:val="24"/>
        </w:rPr>
        <w:t xml:space="preserve"> </w:t>
      </w:r>
      <w:proofErr w:type="spellStart"/>
      <w:r w:rsidRPr="00EC3D01">
        <w:rPr>
          <w:rStyle w:val="14"/>
          <w:sz w:val="24"/>
          <w:szCs w:val="24"/>
        </w:rPr>
        <w:t>của</w:t>
      </w:r>
      <w:proofErr w:type="spellEnd"/>
      <w:r w:rsidRPr="00EC3D01">
        <w:rPr>
          <w:rStyle w:val="14"/>
          <w:sz w:val="24"/>
          <w:szCs w:val="24"/>
        </w:rPr>
        <w:t xml:space="preserve"> H </w:t>
      </w:r>
      <w:proofErr w:type="spellStart"/>
      <w:r w:rsidRPr="00EC3D01">
        <w:rPr>
          <w:rStyle w:val="14"/>
          <w:sz w:val="24"/>
          <w:szCs w:val="24"/>
        </w:rPr>
        <w:t>trên</w:t>
      </w:r>
      <w:proofErr w:type="spellEnd"/>
      <w:r w:rsidRPr="00EC3D01">
        <w:rPr>
          <w:rStyle w:val="14"/>
          <w:sz w:val="24"/>
          <w:szCs w:val="24"/>
        </w:rPr>
        <w:t xml:space="preserve"> </w:t>
      </w:r>
      <w:proofErr w:type="spellStart"/>
      <w:r w:rsidRPr="00EC3D01">
        <w:rPr>
          <w:rStyle w:val="14"/>
          <w:sz w:val="24"/>
          <w:szCs w:val="24"/>
        </w:rPr>
        <w:t>cạnh</w:t>
      </w:r>
      <w:proofErr w:type="spellEnd"/>
      <w:r w:rsidRPr="00EC3D01">
        <w:rPr>
          <w:rStyle w:val="14"/>
          <w:sz w:val="24"/>
          <w:szCs w:val="24"/>
        </w:rPr>
        <w:t xml:space="preserve"> AB, AC.</w:t>
      </w:r>
      <w:r w:rsidR="00D920FD" w:rsidRPr="00EC3D01">
        <w:rPr>
          <w:sz w:val="24"/>
          <w:szCs w:val="24"/>
        </w:rPr>
        <w:t xml:space="preserve"> </w:t>
      </w:r>
    </w:p>
    <w:p w14:paraId="2ADA9392" w14:textId="1C850A6F" w:rsidR="00416475" w:rsidRPr="00677F5B" w:rsidRDefault="00416475" w:rsidP="00D920FD">
      <w:pPr>
        <w:tabs>
          <w:tab w:val="left" w:pos="46"/>
        </w:tabs>
        <w:spacing w:after="120"/>
        <w:rPr>
          <w:rFonts w:ascii="Times New Roman" w:hAnsi="Times New Roman"/>
          <w:sz w:val="24"/>
          <w:szCs w:val="24"/>
        </w:rPr>
      </w:pPr>
      <w:proofErr w:type="spellStart"/>
      <w:r w:rsidRPr="00EC3D01">
        <w:rPr>
          <w:rStyle w:val="14"/>
          <w:sz w:val="24"/>
          <w:szCs w:val="24"/>
        </w:rPr>
        <w:t>Chứng</w:t>
      </w:r>
      <w:proofErr w:type="spellEnd"/>
      <w:r w:rsidRPr="00EC3D01">
        <w:rPr>
          <w:rStyle w:val="14"/>
          <w:sz w:val="24"/>
          <w:szCs w:val="24"/>
        </w:rPr>
        <w:t xml:space="preserve"> </w:t>
      </w:r>
      <w:proofErr w:type="spellStart"/>
      <w:r w:rsidRPr="00EC3D01">
        <w:rPr>
          <w:rStyle w:val="14"/>
          <w:sz w:val="24"/>
          <w:szCs w:val="24"/>
        </w:rPr>
        <w:t>minh</w:t>
      </w:r>
      <w:proofErr w:type="spellEnd"/>
      <w:r w:rsidRPr="00EC3D01">
        <w:rPr>
          <w:rStyle w:val="14"/>
          <w:sz w:val="24"/>
          <w:szCs w:val="24"/>
        </w:rPr>
        <w:t xml:space="preserve"> </w:t>
      </w:r>
      <w:proofErr w:type="spellStart"/>
      <w:r w:rsidRPr="00EC3D01">
        <w:rPr>
          <w:rStyle w:val="14"/>
          <w:sz w:val="24"/>
          <w:szCs w:val="24"/>
        </w:rPr>
        <w:t>rằng</w:t>
      </w:r>
      <w:proofErr w:type="spellEnd"/>
      <w:r w:rsidRPr="00EC3D01">
        <w:rPr>
          <w:rStyle w:val="14"/>
          <w:sz w:val="24"/>
          <w:szCs w:val="24"/>
        </w:rPr>
        <w:t>: AH</w:t>
      </w:r>
      <w:r w:rsidR="00D920FD" w:rsidRPr="00EC3D01">
        <w:rPr>
          <w:rStyle w:val="14"/>
          <w:sz w:val="24"/>
          <w:szCs w:val="24"/>
          <w:vertAlign w:val="superscript"/>
        </w:rPr>
        <w:t>2</w:t>
      </w:r>
      <w:r w:rsidRPr="00EC3D01">
        <w:rPr>
          <w:rStyle w:val="14"/>
          <w:sz w:val="24"/>
          <w:szCs w:val="24"/>
        </w:rPr>
        <w:t xml:space="preserve">= HB. HC </w:t>
      </w:r>
      <w:proofErr w:type="spellStart"/>
      <w:r w:rsidRPr="00EC3D01">
        <w:rPr>
          <w:rStyle w:val="14"/>
          <w:sz w:val="24"/>
          <w:szCs w:val="24"/>
        </w:rPr>
        <w:t>và</w:t>
      </w:r>
      <w:proofErr w:type="spellEnd"/>
      <w:r w:rsidRPr="00EC3D01">
        <w:rPr>
          <w:rStyle w:val="14"/>
          <w:sz w:val="24"/>
          <w:szCs w:val="24"/>
        </w:rPr>
        <w:t xml:space="preserve"> HB. HC = AE AC = AD. AB</w:t>
      </w:r>
    </w:p>
    <w:p w14:paraId="79FCFA53" w14:textId="0A8CC7A5" w:rsidR="00315AE3" w:rsidRPr="00315AE3" w:rsidRDefault="00416475" w:rsidP="00D920FD">
      <w:pPr>
        <w:tabs>
          <w:tab w:val="left" w:pos="9436"/>
        </w:tabs>
        <w:spacing w:after="20"/>
        <w:rPr>
          <w:rStyle w:val="14"/>
          <w:b/>
          <w:i/>
          <w:iCs/>
          <w:sz w:val="24"/>
          <w:szCs w:val="24"/>
          <w:u w:val="single"/>
        </w:rPr>
      </w:pPr>
      <w:r w:rsidRPr="00EC3D01">
        <w:rPr>
          <w:rStyle w:val="14"/>
          <w:b/>
          <w:i/>
          <w:iCs/>
          <w:sz w:val="24"/>
          <w:szCs w:val="24"/>
          <w:u w:val="single"/>
        </w:rPr>
        <w:t xml:space="preserve">DANG 6: BÀI </w:t>
      </w:r>
      <w:r w:rsidR="00F827F1">
        <w:rPr>
          <w:rStyle w:val="14"/>
          <w:b/>
          <w:i/>
          <w:iCs/>
          <w:sz w:val="24"/>
          <w:szCs w:val="24"/>
          <w:u w:val="single"/>
        </w:rPr>
        <w:t>TOÁN</w:t>
      </w:r>
      <w:r w:rsidRPr="00EC3D01">
        <w:rPr>
          <w:rStyle w:val="14"/>
          <w:b/>
          <w:i/>
          <w:iCs/>
          <w:sz w:val="24"/>
          <w:szCs w:val="24"/>
          <w:u w:val="single"/>
        </w:rPr>
        <w:t xml:space="preserve"> THỰC TẾ</w:t>
      </w:r>
    </w:p>
    <w:tbl>
      <w:tblPr>
        <w:tblStyle w:val="TableGrid"/>
        <w:tblW w:w="1092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4257"/>
      </w:tblGrid>
      <w:tr w:rsidR="00315AE3" w:rsidRPr="00EC3D01" w14:paraId="3E1B7C78" w14:textId="77777777" w:rsidTr="00315AE3">
        <w:tc>
          <w:tcPr>
            <w:tcW w:w="6663" w:type="dxa"/>
          </w:tcPr>
          <w:p w14:paraId="2A1916C3" w14:textId="77777777" w:rsidR="00315AE3" w:rsidRDefault="00A8613F" w:rsidP="00315AE3">
            <w:pPr>
              <w:tabs>
                <w:tab w:val="left" w:pos="360"/>
              </w:tabs>
              <w:jc w:val="both"/>
              <w:rPr>
                <w:rFonts w:ascii="Times New Roman" w:hAnsi="Times New Roman" w:cs="Times New Roman"/>
                <w:color w:val="000000"/>
                <w:sz w:val="24"/>
                <w:szCs w:val="24"/>
                <w:lang w:val="nl-NL"/>
              </w:rPr>
            </w:pPr>
            <w:proofErr w:type="spellStart"/>
            <w:r w:rsidRPr="00EC3D01">
              <w:rPr>
                <w:rStyle w:val="14"/>
                <w:b/>
                <w:sz w:val="24"/>
                <w:szCs w:val="24"/>
              </w:rPr>
              <w:t>Bài</w:t>
            </w:r>
            <w:proofErr w:type="spellEnd"/>
            <w:r w:rsidRPr="00EC3D01">
              <w:rPr>
                <w:rStyle w:val="14"/>
                <w:b/>
                <w:sz w:val="24"/>
                <w:szCs w:val="24"/>
              </w:rPr>
              <w:t xml:space="preserve"> </w:t>
            </w:r>
            <w:r w:rsidR="006553E3">
              <w:rPr>
                <w:rStyle w:val="14"/>
                <w:b/>
                <w:sz w:val="24"/>
                <w:szCs w:val="24"/>
              </w:rPr>
              <w:t>19</w:t>
            </w:r>
            <w:r w:rsidR="005963F9">
              <w:rPr>
                <w:rStyle w:val="14"/>
                <w:b/>
                <w:sz w:val="24"/>
                <w:szCs w:val="24"/>
                <w:lang w:val="vi-VN"/>
              </w:rPr>
              <w:t>.</w:t>
            </w:r>
            <w:r w:rsidRPr="00EC3D01">
              <w:rPr>
                <w:rStyle w:val="14"/>
                <w:b/>
                <w:sz w:val="24"/>
                <w:szCs w:val="24"/>
              </w:rPr>
              <w:t xml:space="preserve"> </w:t>
            </w:r>
            <w:r w:rsidR="00315AE3" w:rsidRPr="00A62AFD">
              <w:rPr>
                <w:rFonts w:ascii="Times New Roman" w:hAnsi="Times New Roman" w:cs="Times New Roman"/>
                <w:color w:val="000000"/>
                <w:sz w:val="24"/>
                <w:szCs w:val="24"/>
                <w:lang w:val="nl-NL"/>
              </w:rPr>
              <w:t xml:space="preserve">Một cột đèn có bóng trên mặt đất dài 7,2 cm. Các tia </w:t>
            </w:r>
          </w:p>
          <w:p w14:paraId="1F4A6696" w14:textId="77777777" w:rsidR="00315AE3" w:rsidRDefault="00315AE3" w:rsidP="00315AE3">
            <w:pPr>
              <w:tabs>
                <w:tab w:val="left" w:pos="360"/>
              </w:tabs>
              <w:jc w:val="both"/>
              <w:rPr>
                <w:rFonts w:ascii="Times New Roman" w:hAnsi="Times New Roman" w:cs="Times New Roman"/>
                <w:color w:val="000000"/>
                <w:sz w:val="24"/>
                <w:szCs w:val="24"/>
                <w:lang w:val="nl-NL"/>
              </w:rPr>
            </w:pPr>
            <w:r w:rsidRPr="00A62AFD">
              <w:rPr>
                <w:rFonts w:ascii="Times New Roman" w:hAnsi="Times New Roman" w:cs="Times New Roman"/>
                <w:color w:val="000000"/>
                <w:sz w:val="24"/>
                <w:szCs w:val="24"/>
                <w:lang w:val="nl-NL"/>
              </w:rPr>
              <w:t xml:space="preserve">nắng mặt trời tạo với mặt đất một góc xấp xỉ </w:t>
            </w:r>
            <w:r w:rsidRPr="00A62AFD">
              <w:rPr>
                <w:rFonts w:ascii="Times New Roman" w:hAnsi="Times New Roman" w:cs="Times New Roman"/>
                <w:color w:val="000000"/>
                <w:position w:val="-6"/>
                <w:sz w:val="24"/>
                <w:szCs w:val="24"/>
                <w:lang w:val="nl-NL"/>
              </w:rPr>
              <w:object w:dxaOrig="435" w:dyaOrig="315" w14:anchorId="15669B39">
                <v:shape id="_x0000_i1741" type="#_x0000_t75" style="width:21.75pt;height:16.5pt" o:ole="">
                  <v:imagedata r:id="rId84" o:title=""/>
                </v:shape>
                <o:OLEObject Type="Embed" ProgID="Equation.DSMT4" ShapeID="_x0000_i1741" DrawAspect="Content" ObjectID="_1821895227" r:id="rId85"/>
              </w:object>
            </w:r>
            <w:r w:rsidRPr="00A62AFD">
              <w:rPr>
                <w:rFonts w:ascii="Times New Roman" w:hAnsi="Times New Roman" w:cs="Times New Roman"/>
                <w:color w:val="000000"/>
                <w:sz w:val="24"/>
                <w:szCs w:val="24"/>
                <w:lang w:val="nl-NL"/>
              </w:rPr>
              <w:t xml:space="preserve"> Tính chiều </w:t>
            </w:r>
          </w:p>
          <w:p w14:paraId="1C5D950E" w14:textId="5C21FF42" w:rsidR="00315AE3" w:rsidRPr="00A62AFD" w:rsidRDefault="00315AE3" w:rsidP="00315AE3">
            <w:pPr>
              <w:tabs>
                <w:tab w:val="left" w:pos="360"/>
              </w:tabs>
              <w:jc w:val="both"/>
              <w:rPr>
                <w:rFonts w:ascii="Times New Roman" w:hAnsi="Times New Roman" w:cs="Times New Roman"/>
                <w:color w:val="000000"/>
                <w:sz w:val="24"/>
                <w:szCs w:val="24"/>
                <w:lang w:val="nl-NL"/>
              </w:rPr>
            </w:pPr>
            <w:r w:rsidRPr="00A62AFD">
              <w:rPr>
                <w:rFonts w:ascii="Times New Roman" w:hAnsi="Times New Roman" w:cs="Times New Roman"/>
                <w:color w:val="000000"/>
                <w:sz w:val="24"/>
                <w:szCs w:val="24"/>
                <w:lang w:val="nl-NL"/>
              </w:rPr>
              <w:t>cao của cột đèn?</w:t>
            </w:r>
          </w:p>
          <w:p w14:paraId="51AC3B47" w14:textId="4D2BE82B" w:rsidR="00A8613F" w:rsidRPr="00EC0681" w:rsidRDefault="00A8613F" w:rsidP="00315AE3">
            <w:pPr>
              <w:tabs>
                <w:tab w:val="left" w:pos="34"/>
              </w:tabs>
              <w:rPr>
                <w:b/>
                <w:i/>
                <w:iCs/>
                <w:sz w:val="24"/>
                <w:szCs w:val="24"/>
              </w:rPr>
            </w:pPr>
            <w:r w:rsidRPr="00EC0681">
              <w:rPr>
                <w:rStyle w:val="14"/>
                <w:b/>
                <w:i/>
                <w:iCs/>
                <w:sz w:val="24"/>
                <w:szCs w:val="24"/>
              </w:rPr>
              <w:t>(</w:t>
            </w:r>
            <w:proofErr w:type="spellStart"/>
            <w:r w:rsidRPr="00EC0681">
              <w:rPr>
                <w:rStyle w:val="14"/>
                <w:b/>
                <w:i/>
                <w:iCs/>
                <w:sz w:val="24"/>
                <w:szCs w:val="24"/>
              </w:rPr>
              <w:t>Kết</w:t>
            </w:r>
            <w:proofErr w:type="spellEnd"/>
            <w:r w:rsidRPr="00EC0681">
              <w:rPr>
                <w:rStyle w:val="14"/>
                <w:b/>
                <w:i/>
                <w:iCs/>
                <w:sz w:val="24"/>
                <w:szCs w:val="24"/>
              </w:rPr>
              <w:t xml:space="preserve"> </w:t>
            </w:r>
            <w:proofErr w:type="spellStart"/>
            <w:r w:rsidRPr="00EC0681">
              <w:rPr>
                <w:rStyle w:val="14"/>
                <w:b/>
                <w:i/>
                <w:iCs/>
                <w:sz w:val="24"/>
                <w:szCs w:val="24"/>
              </w:rPr>
              <w:t>quả</w:t>
            </w:r>
            <w:proofErr w:type="spellEnd"/>
            <w:r w:rsidRPr="00EC0681">
              <w:rPr>
                <w:rStyle w:val="14"/>
                <w:b/>
                <w:i/>
                <w:iCs/>
                <w:sz w:val="24"/>
                <w:szCs w:val="24"/>
              </w:rPr>
              <w:t xml:space="preserve"> </w:t>
            </w:r>
            <w:proofErr w:type="spellStart"/>
            <w:r w:rsidRPr="00EC0681">
              <w:rPr>
                <w:rStyle w:val="14"/>
                <w:b/>
                <w:i/>
                <w:iCs/>
                <w:sz w:val="24"/>
                <w:szCs w:val="24"/>
              </w:rPr>
              <w:t>làm</w:t>
            </w:r>
            <w:proofErr w:type="spellEnd"/>
            <w:r w:rsidRPr="00EC0681">
              <w:rPr>
                <w:rStyle w:val="14"/>
                <w:b/>
                <w:i/>
                <w:iCs/>
                <w:sz w:val="24"/>
                <w:szCs w:val="24"/>
              </w:rPr>
              <w:t xml:space="preserve"> </w:t>
            </w:r>
            <w:proofErr w:type="spellStart"/>
            <w:r w:rsidRPr="00EC0681">
              <w:rPr>
                <w:rStyle w:val="14"/>
                <w:b/>
                <w:i/>
                <w:iCs/>
                <w:sz w:val="24"/>
                <w:szCs w:val="24"/>
              </w:rPr>
              <w:t>tròn</w:t>
            </w:r>
            <w:proofErr w:type="spellEnd"/>
            <w:r w:rsidRPr="00EC0681">
              <w:rPr>
                <w:rStyle w:val="14"/>
                <w:b/>
                <w:i/>
                <w:iCs/>
                <w:sz w:val="24"/>
                <w:szCs w:val="24"/>
              </w:rPr>
              <w:t xml:space="preserve"> </w:t>
            </w:r>
            <w:proofErr w:type="spellStart"/>
            <w:r w:rsidRPr="00EC0681">
              <w:rPr>
                <w:rStyle w:val="14"/>
                <w:b/>
                <w:i/>
                <w:iCs/>
                <w:sz w:val="24"/>
                <w:szCs w:val="24"/>
              </w:rPr>
              <w:t>đến</w:t>
            </w:r>
            <w:proofErr w:type="spellEnd"/>
            <w:r w:rsidRPr="00EC0681">
              <w:rPr>
                <w:rStyle w:val="14"/>
                <w:b/>
                <w:i/>
                <w:iCs/>
                <w:sz w:val="24"/>
                <w:szCs w:val="24"/>
              </w:rPr>
              <w:t xml:space="preserve"> </w:t>
            </w:r>
            <w:proofErr w:type="spellStart"/>
            <w:r w:rsidRPr="00EC0681">
              <w:rPr>
                <w:rStyle w:val="14"/>
                <w:b/>
                <w:i/>
                <w:iCs/>
                <w:sz w:val="24"/>
                <w:szCs w:val="24"/>
              </w:rPr>
              <w:t>hàng</w:t>
            </w:r>
            <w:proofErr w:type="spellEnd"/>
            <w:r w:rsidRPr="00EC0681">
              <w:rPr>
                <w:rStyle w:val="14"/>
                <w:b/>
                <w:i/>
                <w:iCs/>
                <w:sz w:val="24"/>
                <w:szCs w:val="24"/>
              </w:rPr>
              <w:t xml:space="preserve"> </w:t>
            </w:r>
            <w:proofErr w:type="spellStart"/>
            <w:r w:rsidRPr="00EC0681">
              <w:rPr>
                <w:rStyle w:val="14"/>
                <w:b/>
                <w:i/>
                <w:iCs/>
                <w:sz w:val="24"/>
                <w:szCs w:val="24"/>
              </w:rPr>
              <w:t>phần</w:t>
            </w:r>
            <w:proofErr w:type="spellEnd"/>
            <w:r w:rsidRPr="00EC0681">
              <w:rPr>
                <w:rStyle w:val="14"/>
                <w:b/>
                <w:i/>
                <w:iCs/>
                <w:sz w:val="24"/>
                <w:szCs w:val="24"/>
              </w:rPr>
              <w:t xml:space="preserve"> </w:t>
            </w:r>
            <w:proofErr w:type="spellStart"/>
            <w:r w:rsidRPr="00EC0681">
              <w:rPr>
                <w:rStyle w:val="14"/>
                <w:b/>
                <w:i/>
                <w:iCs/>
                <w:sz w:val="24"/>
                <w:szCs w:val="24"/>
              </w:rPr>
              <w:t>mười</w:t>
            </w:r>
            <w:proofErr w:type="spellEnd"/>
            <w:r w:rsidRPr="00EC0681">
              <w:rPr>
                <w:rStyle w:val="14"/>
                <w:b/>
                <w:i/>
                <w:iCs/>
                <w:sz w:val="24"/>
                <w:szCs w:val="24"/>
              </w:rPr>
              <w:t xml:space="preserve">).  </w:t>
            </w:r>
          </w:p>
        </w:tc>
        <w:tc>
          <w:tcPr>
            <w:tcW w:w="4257" w:type="dxa"/>
          </w:tcPr>
          <w:p w14:paraId="576AFA91" w14:textId="037A2E13" w:rsidR="00A8613F" w:rsidRPr="00EC3D01" w:rsidRDefault="00315AE3" w:rsidP="00315AE3">
            <w:pPr>
              <w:tabs>
                <w:tab w:val="left" w:pos="9436"/>
              </w:tabs>
              <w:spacing w:after="20"/>
              <w:rPr>
                <w:b/>
                <w:i/>
                <w:iCs/>
                <w:sz w:val="24"/>
                <w:szCs w:val="24"/>
                <w:u w:val="single"/>
                <w:lang w:val="vi-VN"/>
              </w:rPr>
            </w:pPr>
            <w:r w:rsidRPr="00A62AFD">
              <w:rPr>
                <w:rFonts w:ascii="Times New Roman" w:hAnsi="Times New Roman" w:cs="Times New Roman"/>
                <w:noProof/>
                <w:sz w:val="24"/>
                <w:szCs w:val="24"/>
              </w:rPr>
              <w:drawing>
                <wp:inline distT="0" distB="0" distL="0" distR="0" wp14:anchorId="01464DB2" wp14:editId="2FE117A9">
                  <wp:extent cx="1928813" cy="135929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73737" cy="1390950"/>
                          </a:xfrm>
                          <a:prstGeom prst="rect">
                            <a:avLst/>
                          </a:prstGeom>
                          <a:noFill/>
                          <a:ln>
                            <a:noFill/>
                          </a:ln>
                        </pic:spPr>
                      </pic:pic>
                    </a:graphicData>
                  </a:graphic>
                </wp:inline>
              </w:drawing>
            </w:r>
          </w:p>
        </w:tc>
      </w:tr>
      <w:tr w:rsidR="00315AE3" w:rsidRPr="00EC3D01" w14:paraId="4EC71DA5" w14:textId="77777777" w:rsidTr="00315AE3">
        <w:tc>
          <w:tcPr>
            <w:tcW w:w="6663" w:type="dxa"/>
          </w:tcPr>
          <w:p w14:paraId="788AF541" w14:textId="57CE783D" w:rsidR="00315AE3" w:rsidRDefault="0003087C" w:rsidP="00EC0681">
            <w:pPr>
              <w:tabs>
                <w:tab w:val="left" w:pos="9089"/>
              </w:tabs>
              <w:rPr>
                <w:rStyle w:val="14"/>
                <w:sz w:val="24"/>
                <w:szCs w:val="24"/>
              </w:rPr>
            </w:pPr>
            <w:proofErr w:type="spellStart"/>
            <w:r w:rsidRPr="00EC3D01">
              <w:rPr>
                <w:rStyle w:val="14"/>
                <w:b/>
                <w:bCs/>
                <w:sz w:val="24"/>
                <w:szCs w:val="24"/>
              </w:rPr>
              <w:t>Bài</w:t>
            </w:r>
            <w:proofErr w:type="spellEnd"/>
            <w:r w:rsidRPr="00EC3D01">
              <w:rPr>
                <w:rStyle w:val="14"/>
                <w:b/>
                <w:bCs/>
                <w:sz w:val="24"/>
                <w:szCs w:val="24"/>
              </w:rPr>
              <w:t xml:space="preserve"> </w:t>
            </w:r>
            <w:r w:rsidR="006553E3">
              <w:rPr>
                <w:rStyle w:val="14"/>
                <w:b/>
                <w:bCs/>
                <w:sz w:val="24"/>
                <w:szCs w:val="24"/>
              </w:rPr>
              <w:t>20</w:t>
            </w:r>
            <w:r w:rsidR="005963F9">
              <w:rPr>
                <w:rStyle w:val="14"/>
                <w:b/>
                <w:bCs/>
                <w:sz w:val="24"/>
                <w:szCs w:val="24"/>
                <w:lang w:val="vi-VN"/>
              </w:rPr>
              <w:t>.</w:t>
            </w:r>
            <w:r w:rsidRPr="00EC3D01">
              <w:rPr>
                <w:rStyle w:val="14"/>
                <w:sz w:val="24"/>
                <w:szCs w:val="24"/>
                <w:lang w:val="vi-VN"/>
              </w:rPr>
              <w:t xml:space="preserve"> </w:t>
            </w:r>
            <w:proofErr w:type="spellStart"/>
            <w:r w:rsidRPr="00EC3D01">
              <w:rPr>
                <w:rStyle w:val="14"/>
                <w:sz w:val="24"/>
                <w:szCs w:val="24"/>
              </w:rPr>
              <w:t>Từ</w:t>
            </w:r>
            <w:proofErr w:type="spellEnd"/>
            <w:r w:rsidRPr="00EC3D01">
              <w:rPr>
                <w:rStyle w:val="14"/>
                <w:sz w:val="24"/>
                <w:szCs w:val="24"/>
              </w:rPr>
              <w:t xml:space="preserve"> </w:t>
            </w:r>
            <w:proofErr w:type="spellStart"/>
            <w:r w:rsidR="00852FA1">
              <w:rPr>
                <w:rStyle w:val="14"/>
                <w:sz w:val="24"/>
                <w:szCs w:val="24"/>
              </w:rPr>
              <w:t>đỉnh</w:t>
            </w:r>
            <w:proofErr w:type="spellEnd"/>
            <w:r w:rsidR="00852FA1">
              <w:rPr>
                <w:rStyle w:val="14"/>
                <w:sz w:val="24"/>
                <w:szCs w:val="24"/>
                <w:lang w:val="vi-VN"/>
              </w:rPr>
              <w:t xml:space="preserve"> </w:t>
            </w:r>
            <w:proofErr w:type="spellStart"/>
            <w:r w:rsidRPr="00EC3D01">
              <w:rPr>
                <w:rStyle w:val="14"/>
                <w:sz w:val="24"/>
                <w:szCs w:val="24"/>
              </w:rPr>
              <w:t>một</w:t>
            </w:r>
            <w:proofErr w:type="spellEnd"/>
            <w:r w:rsidRPr="00EC3D01">
              <w:rPr>
                <w:rStyle w:val="14"/>
                <w:sz w:val="24"/>
                <w:szCs w:val="24"/>
              </w:rPr>
              <w:t xml:space="preserve"> </w:t>
            </w:r>
            <w:proofErr w:type="spellStart"/>
            <w:r w:rsidRPr="00EC3D01">
              <w:rPr>
                <w:rStyle w:val="14"/>
                <w:sz w:val="24"/>
                <w:szCs w:val="24"/>
              </w:rPr>
              <w:t>ngọn</w:t>
            </w:r>
            <w:proofErr w:type="spellEnd"/>
            <w:r w:rsidRPr="00EC3D01">
              <w:rPr>
                <w:rStyle w:val="14"/>
                <w:sz w:val="24"/>
                <w:szCs w:val="24"/>
              </w:rPr>
              <w:t xml:space="preserve"> </w:t>
            </w:r>
            <w:proofErr w:type="spellStart"/>
            <w:r w:rsidRPr="00EC3D01">
              <w:rPr>
                <w:rStyle w:val="14"/>
                <w:sz w:val="24"/>
                <w:szCs w:val="24"/>
              </w:rPr>
              <w:t>đèn</w:t>
            </w:r>
            <w:proofErr w:type="spellEnd"/>
            <w:r w:rsidRPr="00EC3D01">
              <w:rPr>
                <w:rStyle w:val="14"/>
                <w:sz w:val="24"/>
                <w:szCs w:val="24"/>
              </w:rPr>
              <w:t xml:space="preserve"> </w:t>
            </w:r>
            <w:proofErr w:type="spellStart"/>
            <w:r w:rsidRPr="00EC3D01">
              <w:rPr>
                <w:rStyle w:val="14"/>
                <w:sz w:val="24"/>
                <w:szCs w:val="24"/>
              </w:rPr>
              <w:t>biển</w:t>
            </w:r>
            <w:proofErr w:type="spellEnd"/>
            <w:r w:rsidRPr="00EC3D01">
              <w:rPr>
                <w:rStyle w:val="14"/>
                <w:sz w:val="24"/>
                <w:szCs w:val="24"/>
              </w:rPr>
              <w:t xml:space="preserve"> </w:t>
            </w:r>
            <w:proofErr w:type="spellStart"/>
            <w:r w:rsidRPr="00EC3D01">
              <w:rPr>
                <w:rStyle w:val="14"/>
                <w:sz w:val="24"/>
                <w:szCs w:val="24"/>
              </w:rPr>
              <w:t>cao</w:t>
            </w:r>
            <w:proofErr w:type="spellEnd"/>
            <w:r w:rsidRPr="00EC3D01">
              <w:rPr>
                <w:rStyle w:val="14"/>
                <w:sz w:val="24"/>
                <w:szCs w:val="24"/>
              </w:rPr>
              <w:t xml:space="preserve"> 35m so </w:t>
            </w:r>
            <w:proofErr w:type="spellStart"/>
            <w:r w:rsidRPr="00EC3D01">
              <w:rPr>
                <w:rStyle w:val="14"/>
                <w:sz w:val="24"/>
                <w:szCs w:val="24"/>
              </w:rPr>
              <w:t>với</w:t>
            </w:r>
            <w:proofErr w:type="spellEnd"/>
            <w:r w:rsidRPr="00EC3D01">
              <w:rPr>
                <w:sz w:val="24"/>
                <w:szCs w:val="24"/>
              </w:rPr>
              <w:t xml:space="preserve"> </w:t>
            </w:r>
            <w:proofErr w:type="spellStart"/>
            <w:r w:rsidRPr="00EC3D01">
              <w:rPr>
                <w:rStyle w:val="14"/>
                <w:sz w:val="24"/>
                <w:szCs w:val="24"/>
              </w:rPr>
              <w:t>mặt</w:t>
            </w:r>
            <w:proofErr w:type="spellEnd"/>
            <w:r w:rsidRPr="00EC3D01">
              <w:rPr>
                <w:rStyle w:val="14"/>
                <w:sz w:val="24"/>
                <w:szCs w:val="24"/>
              </w:rPr>
              <w:t xml:space="preserve"> </w:t>
            </w:r>
            <w:proofErr w:type="spellStart"/>
            <w:r w:rsidRPr="00EC3D01">
              <w:rPr>
                <w:rStyle w:val="14"/>
                <w:sz w:val="24"/>
                <w:szCs w:val="24"/>
              </w:rPr>
              <w:t>nước</w:t>
            </w:r>
            <w:proofErr w:type="spellEnd"/>
            <w:r w:rsidRPr="00EC3D01">
              <w:rPr>
                <w:rStyle w:val="14"/>
                <w:sz w:val="24"/>
                <w:szCs w:val="24"/>
              </w:rPr>
              <w:t xml:space="preserve"> </w:t>
            </w:r>
            <w:proofErr w:type="spellStart"/>
            <w:r w:rsidRPr="00EC3D01">
              <w:rPr>
                <w:rStyle w:val="14"/>
                <w:sz w:val="24"/>
                <w:szCs w:val="24"/>
              </w:rPr>
              <w:t>biển</w:t>
            </w:r>
            <w:proofErr w:type="spellEnd"/>
            <w:r w:rsidRPr="00EC3D01">
              <w:rPr>
                <w:rStyle w:val="14"/>
                <w:sz w:val="24"/>
                <w:szCs w:val="24"/>
              </w:rPr>
              <w:t xml:space="preserve">, </w:t>
            </w:r>
            <w:proofErr w:type="spellStart"/>
            <w:r w:rsidRPr="00EC3D01">
              <w:rPr>
                <w:rStyle w:val="14"/>
                <w:sz w:val="24"/>
                <w:szCs w:val="24"/>
              </w:rPr>
              <w:t>người</w:t>
            </w:r>
            <w:proofErr w:type="spellEnd"/>
            <w:r w:rsidRPr="00EC3D01">
              <w:rPr>
                <w:rStyle w:val="14"/>
                <w:sz w:val="24"/>
                <w:szCs w:val="24"/>
              </w:rPr>
              <w:t xml:space="preserve"> ta </w:t>
            </w:r>
            <w:proofErr w:type="spellStart"/>
            <w:r w:rsidRPr="00EC3D01">
              <w:rPr>
                <w:rStyle w:val="14"/>
                <w:sz w:val="24"/>
                <w:szCs w:val="24"/>
              </w:rPr>
              <w:t>nhìn</w:t>
            </w:r>
            <w:proofErr w:type="spellEnd"/>
            <w:r w:rsidRPr="00EC3D01">
              <w:rPr>
                <w:rStyle w:val="14"/>
                <w:sz w:val="24"/>
                <w:szCs w:val="24"/>
              </w:rPr>
              <w:t xml:space="preserve"> </w:t>
            </w:r>
            <w:proofErr w:type="spellStart"/>
            <w:r w:rsidRPr="00EC3D01">
              <w:rPr>
                <w:rStyle w:val="14"/>
                <w:sz w:val="24"/>
                <w:szCs w:val="24"/>
              </w:rPr>
              <w:t>thấy</w:t>
            </w:r>
            <w:proofErr w:type="spellEnd"/>
            <w:r w:rsidRPr="00EC3D01">
              <w:rPr>
                <w:rStyle w:val="14"/>
                <w:sz w:val="24"/>
                <w:szCs w:val="24"/>
              </w:rPr>
              <w:t xml:space="preserve"> </w:t>
            </w:r>
            <w:proofErr w:type="spellStart"/>
            <w:r w:rsidRPr="00EC3D01">
              <w:rPr>
                <w:rStyle w:val="14"/>
                <w:sz w:val="24"/>
                <w:szCs w:val="24"/>
              </w:rPr>
              <w:t>một</w:t>
            </w:r>
            <w:proofErr w:type="spellEnd"/>
            <w:r w:rsidRPr="00EC3D01">
              <w:rPr>
                <w:rStyle w:val="14"/>
                <w:sz w:val="24"/>
                <w:szCs w:val="24"/>
              </w:rPr>
              <w:t xml:space="preserve"> </w:t>
            </w:r>
            <w:proofErr w:type="spellStart"/>
            <w:r w:rsidRPr="00EC3D01">
              <w:rPr>
                <w:rStyle w:val="14"/>
                <w:sz w:val="24"/>
                <w:szCs w:val="24"/>
              </w:rPr>
              <w:t>hòn</w:t>
            </w:r>
            <w:proofErr w:type="spellEnd"/>
            <w:r w:rsidRPr="00EC3D01">
              <w:rPr>
                <w:rStyle w:val="14"/>
                <w:sz w:val="24"/>
                <w:szCs w:val="24"/>
              </w:rPr>
              <w:t xml:space="preserve"> </w:t>
            </w:r>
            <w:proofErr w:type="spellStart"/>
            <w:r w:rsidRPr="00EC3D01">
              <w:rPr>
                <w:rStyle w:val="14"/>
                <w:sz w:val="24"/>
                <w:szCs w:val="24"/>
              </w:rPr>
              <w:t>đảo</w:t>
            </w:r>
            <w:proofErr w:type="spellEnd"/>
            <w:r w:rsidRPr="00EC3D01">
              <w:rPr>
                <w:rStyle w:val="14"/>
                <w:sz w:val="24"/>
                <w:szCs w:val="24"/>
              </w:rPr>
              <w:t xml:space="preserve"> </w:t>
            </w:r>
            <w:proofErr w:type="spellStart"/>
            <w:r w:rsidR="00EC0681">
              <w:rPr>
                <w:rStyle w:val="14"/>
                <w:sz w:val="24"/>
                <w:szCs w:val="24"/>
              </w:rPr>
              <w:t>dưới</w:t>
            </w:r>
            <w:proofErr w:type="spellEnd"/>
            <w:r w:rsidR="00EC0681" w:rsidRPr="00EC3D01">
              <w:rPr>
                <w:rStyle w:val="14"/>
                <w:sz w:val="24"/>
                <w:szCs w:val="24"/>
              </w:rPr>
              <w:t xml:space="preserve"> </w:t>
            </w:r>
            <w:proofErr w:type="spellStart"/>
            <w:r w:rsidR="00EC0681" w:rsidRPr="00EC3D01">
              <w:rPr>
                <w:rStyle w:val="14"/>
                <w:sz w:val="24"/>
                <w:szCs w:val="24"/>
              </w:rPr>
              <w:t>góc</w:t>
            </w:r>
            <w:proofErr w:type="spellEnd"/>
            <w:r w:rsidR="00EC0681" w:rsidRPr="00EC3D01">
              <w:rPr>
                <w:rStyle w:val="14"/>
                <w:sz w:val="24"/>
                <w:szCs w:val="24"/>
              </w:rPr>
              <w:t xml:space="preserve"> </w:t>
            </w:r>
            <w:r w:rsidR="00820679" w:rsidRPr="00820679">
              <w:rPr>
                <w:rStyle w:val="14"/>
                <w:position w:val="-6"/>
                <w:sz w:val="24"/>
                <w:szCs w:val="24"/>
              </w:rPr>
              <w:object w:dxaOrig="380" w:dyaOrig="320" w14:anchorId="5E1DE58C">
                <v:shape id="_x0000_i1756" type="#_x0000_t75" style="width:19pt;height:16pt" o:ole="">
                  <v:imagedata r:id="rId87" o:title=""/>
                </v:shape>
                <o:OLEObject Type="Embed" ProgID="Equation.DSMT4" ShapeID="_x0000_i1756" DrawAspect="Content" ObjectID="_1821895228" r:id="rId88"/>
              </w:object>
            </w:r>
            <w:r w:rsidR="00EC0681" w:rsidRPr="00EC3D01">
              <w:rPr>
                <w:rStyle w:val="14"/>
                <w:sz w:val="24"/>
                <w:szCs w:val="24"/>
              </w:rPr>
              <w:t xml:space="preserve">so </w:t>
            </w:r>
            <w:proofErr w:type="spellStart"/>
            <w:r w:rsidR="00EC0681" w:rsidRPr="00EC3D01">
              <w:rPr>
                <w:rStyle w:val="14"/>
                <w:sz w:val="24"/>
                <w:szCs w:val="24"/>
              </w:rPr>
              <w:t>với</w:t>
            </w:r>
            <w:proofErr w:type="spellEnd"/>
            <w:r w:rsidR="00EC0681" w:rsidRPr="00EC3D01">
              <w:rPr>
                <w:rStyle w:val="14"/>
                <w:sz w:val="24"/>
                <w:szCs w:val="24"/>
              </w:rPr>
              <w:t xml:space="preserve"> </w:t>
            </w:r>
            <w:proofErr w:type="spellStart"/>
            <w:r w:rsidR="00EC0681" w:rsidRPr="00EC3D01">
              <w:rPr>
                <w:rStyle w:val="14"/>
                <w:sz w:val="24"/>
                <w:szCs w:val="24"/>
              </w:rPr>
              <w:t>đường</w:t>
            </w:r>
            <w:proofErr w:type="spellEnd"/>
            <w:r w:rsidR="00EC0681" w:rsidRPr="00EC3D01">
              <w:rPr>
                <w:rStyle w:val="14"/>
                <w:sz w:val="24"/>
                <w:szCs w:val="24"/>
              </w:rPr>
              <w:t xml:space="preserve"> </w:t>
            </w:r>
            <w:proofErr w:type="spellStart"/>
            <w:r w:rsidR="00EC0681" w:rsidRPr="00EC3D01">
              <w:rPr>
                <w:rStyle w:val="14"/>
                <w:sz w:val="24"/>
                <w:szCs w:val="24"/>
              </w:rPr>
              <w:t>thẳng</w:t>
            </w:r>
            <w:proofErr w:type="spellEnd"/>
            <w:r w:rsidR="00EC0681" w:rsidRPr="00EC3D01">
              <w:rPr>
                <w:rStyle w:val="14"/>
                <w:sz w:val="24"/>
                <w:szCs w:val="24"/>
              </w:rPr>
              <w:t xml:space="preserve"> </w:t>
            </w:r>
            <w:proofErr w:type="spellStart"/>
            <w:r w:rsidR="00EC0681" w:rsidRPr="00EC3D01">
              <w:rPr>
                <w:rStyle w:val="14"/>
                <w:sz w:val="24"/>
                <w:szCs w:val="24"/>
              </w:rPr>
              <w:t>nằm</w:t>
            </w:r>
            <w:proofErr w:type="spellEnd"/>
            <w:r w:rsidR="00EC0681" w:rsidRPr="00EC3D01">
              <w:rPr>
                <w:rStyle w:val="14"/>
                <w:sz w:val="24"/>
                <w:szCs w:val="24"/>
              </w:rPr>
              <w:t xml:space="preserve"> </w:t>
            </w:r>
            <w:proofErr w:type="spellStart"/>
            <w:r w:rsidR="00EC0681" w:rsidRPr="00EC3D01">
              <w:rPr>
                <w:rStyle w:val="14"/>
                <w:sz w:val="24"/>
                <w:szCs w:val="24"/>
              </w:rPr>
              <w:t>ngang</w:t>
            </w:r>
            <w:proofErr w:type="spellEnd"/>
            <w:r w:rsidR="00EC0681" w:rsidRPr="00EC3D01">
              <w:rPr>
                <w:rStyle w:val="14"/>
                <w:sz w:val="24"/>
                <w:szCs w:val="24"/>
              </w:rPr>
              <w:t xml:space="preserve"> </w:t>
            </w:r>
            <w:proofErr w:type="spellStart"/>
            <w:r w:rsidR="00EC0681" w:rsidRPr="00EC3D01">
              <w:rPr>
                <w:rStyle w:val="14"/>
                <w:sz w:val="24"/>
                <w:szCs w:val="24"/>
              </w:rPr>
              <w:t>chân</w:t>
            </w:r>
            <w:proofErr w:type="spellEnd"/>
            <w:r w:rsidR="00EC0681" w:rsidRPr="00EC3D01">
              <w:rPr>
                <w:rStyle w:val="14"/>
                <w:sz w:val="24"/>
                <w:szCs w:val="24"/>
              </w:rPr>
              <w:t xml:space="preserve"> </w:t>
            </w:r>
            <w:proofErr w:type="spellStart"/>
            <w:r w:rsidR="00EC0681" w:rsidRPr="00EC3D01">
              <w:rPr>
                <w:rStyle w:val="14"/>
                <w:sz w:val="24"/>
                <w:szCs w:val="24"/>
              </w:rPr>
              <w:t>đèn</w:t>
            </w:r>
            <w:proofErr w:type="spellEnd"/>
            <w:r w:rsidR="00EC0681" w:rsidRPr="00EC3D01">
              <w:rPr>
                <w:sz w:val="24"/>
                <w:szCs w:val="24"/>
              </w:rPr>
              <w:t xml:space="preserve"> </w:t>
            </w:r>
            <w:r w:rsidR="00EC0681" w:rsidRPr="00EC3D01">
              <w:rPr>
                <w:rStyle w:val="14"/>
                <w:sz w:val="24"/>
                <w:szCs w:val="24"/>
              </w:rPr>
              <w:t>(</w:t>
            </w:r>
            <w:proofErr w:type="spellStart"/>
            <w:r w:rsidR="00EC0681" w:rsidRPr="00EC3D01">
              <w:rPr>
                <w:rStyle w:val="14"/>
                <w:sz w:val="24"/>
                <w:szCs w:val="24"/>
              </w:rPr>
              <w:t>hình</w:t>
            </w:r>
            <w:proofErr w:type="spellEnd"/>
            <w:r w:rsidR="00EC0681" w:rsidRPr="00EC3D01">
              <w:rPr>
                <w:rStyle w:val="14"/>
                <w:sz w:val="24"/>
                <w:szCs w:val="24"/>
              </w:rPr>
              <w:t xml:space="preserve"> </w:t>
            </w:r>
            <w:proofErr w:type="spellStart"/>
            <w:r w:rsidR="00EC0681" w:rsidRPr="00EC3D01">
              <w:rPr>
                <w:rStyle w:val="14"/>
                <w:sz w:val="24"/>
                <w:szCs w:val="24"/>
              </w:rPr>
              <w:t>bên</w:t>
            </w:r>
            <w:proofErr w:type="spellEnd"/>
            <w:r w:rsidR="00EC0681" w:rsidRPr="00EC3D01">
              <w:rPr>
                <w:rStyle w:val="14"/>
                <w:sz w:val="24"/>
                <w:szCs w:val="24"/>
              </w:rPr>
              <w:t xml:space="preserve">). </w:t>
            </w:r>
            <w:proofErr w:type="spellStart"/>
            <w:r w:rsidR="00EC0681" w:rsidRPr="00EC3D01">
              <w:rPr>
                <w:rStyle w:val="14"/>
                <w:sz w:val="24"/>
                <w:szCs w:val="24"/>
              </w:rPr>
              <w:t>Hỏi</w:t>
            </w:r>
            <w:proofErr w:type="spellEnd"/>
            <w:r w:rsidR="00EC0681" w:rsidRPr="00EC3D01">
              <w:rPr>
                <w:rStyle w:val="14"/>
                <w:sz w:val="24"/>
                <w:szCs w:val="24"/>
              </w:rPr>
              <w:t xml:space="preserve"> </w:t>
            </w:r>
            <w:proofErr w:type="spellStart"/>
            <w:r w:rsidR="00EC0681" w:rsidRPr="00EC3D01">
              <w:rPr>
                <w:rStyle w:val="14"/>
                <w:sz w:val="24"/>
                <w:szCs w:val="24"/>
              </w:rPr>
              <w:t>khoảng</w:t>
            </w:r>
            <w:proofErr w:type="spellEnd"/>
            <w:r w:rsidR="00EC0681" w:rsidRPr="00EC3D01">
              <w:rPr>
                <w:rStyle w:val="14"/>
                <w:sz w:val="24"/>
                <w:szCs w:val="24"/>
              </w:rPr>
              <w:t xml:space="preserve"> </w:t>
            </w:r>
            <w:proofErr w:type="spellStart"/>
            <w:r w:rsidR="00EC0681" w:rsidRPr="00EC3D01">
              <w:rPr>
                <w:rStyle w:val="14"/>
                <w:sz w:val="24"/>
                <w:szCs w:val="24"/>
              </w:rPr>
              <w:t>cách</w:t>
            </w:r>
            <w:proofErr w:type="spellEnd"/>
            <w:r w:rsidR="00EC0681" w:rsidRPr="00EC3D01">
              <w:rPr>
                <w:rStyle w:val="14"/>
                <w:sz w:val="24"/>
                <w:szCs w:val="24"/>
              </w:rPr>
              <w:t xml:space="preserve"> </w:t>
            </w:r>
            <w:proofErr w:type="spellStart"/>
            <w:r w:rsidR="00EC0681" w:rsidRPr="00EC3D01">
              <w:rPr>
                <w:rStyle w:val="14"/>
                <w:sz w:val="24"/>
                <w:szCs w:val="24"/>
              </w:rPr>
              <w:t>từ</w:t>
            </w:r>
            <w:proofErr w:type="spellEnd"/>
            <w:r w:rsidR="00EC0681" w:rsidRPr="00EC3D01">
              <w:rPr>
                <w:rStyle w:val="14"/>
                <w:sz w:val="24"/>
                <w:szCs w:val="24"/>
              </w:rPr>
              <w:t xml:space="preserve"> </w:t>
            </w:r>
            <w:proofErr w:type="spellStart"/>
            <w:r w:rsidR="00EC0681" w:rsidRPr="00EC3D01">
              <w:rPr>
                <w:rStyle w:val="14"/>
                <w:sz w:val="24"/>
                <w:szCs w:val="24"/>
              </w:rPr>
              <w:t>đảo</w:t>
            </w:r>
            <w:proofErr w:type="spellEnd"/>
            <w:r w:rsidR="00EC0681" w:rsidRPr="00EC3D01">
              <w:rPr>
                <w:rStyle w:val="14"/>
                <w:sz w:val="24"/>
                <w:szCs w:val="24"/>
              </w:rPr>
              <w:t xml:space="preserve"> </w:t>
            </w:r>
            <w:proofErr w:type="spellStart"/>
            <w:r w:rsidR="00EC0681" w:rsidRPr="00EC3D01">
              <w:rPr>
                <w:rStyle w:val="14"/>
                <w:sz w:val="24"/>
                <w:szCs w:val="24"/>
              </w:rPr>
              <w:t>đến</w:t>
            </w:r>
            <w:proofErr w:type="spellEnd"/>
            <w:r w:rsidR="00EC0681" w:rsidRPr="00EC3D01">
              <w:rPr>
                <w:rStyle w:val="14"/>
                <w:sz w:val="24"/>
                <w:szCs w:val="24"/>
              </w:rPr>
              <w:t xml:space="preserve"> </w:t>
            </w:r>
            <w:proofErr w:type="spellStart"/>
            <w:r w:rsidR="00EC0681" w:rsidRPr="00EC3D01">
              <w:rPr>
                <w:rStyle w:val="14"/>
                <w:sz w:val="24"/>
                <w:szCs w:val="24"/>
              </w:rPr>
              <w:t>chân</w:t>
            </w:r>
            <w:proofErr w:type="spellEnd"/>
            <w:r w:rsidR="00EC0681" w:rsidRPr="00EC3D01">
              <w:rPr>
                <w:rStyle w:val="14"/>
                <w:sz w:val="24"/>
                <w:szCs w:val="24"/>
              </w:rPr>
              <w:t xml:space="preserve"> </w:t>
            </w:r>
            <w:proofErr w:type="spellStart"/>
            <w:r w:rsidR="00EC0681" w:rsidRPr="00EC3D01">
              <w:rPr>
                <w:rStyle w:val="14"/>
                <w:sz w:val="24"/>
                <w:szCs w:val="24"/>
              </w:rPr>
              <w:t>đèn</w:t>
            </w:r>
            <w:proofErr w:type="spellEnd"/>
            <w:r w:rsidR="00EC0681">
              <w:rPr>
                <w:rStyle w:val="14"/>
                <w:sz w:val="24"/>
                <w:szCs w:val="24"/>
                <w:lang w:val="vi-VN"/>
              </w:rPr>
              <w:t xml:space="preserve"> </w:t>
            </w:r>
            <w:r w:rsidR="00EC0681" w:rsidRPr="00EC3D01">
              <w:rPr>
                <w:rStyle w:val="14"/>
                <w:sz w:val="24"/>
                <w:szCs w:val="24"/>
              </w:rPr>
              <w:t xml:space="preserve">(ở </w:t>
            </w:r>
            <w:proofErr w:type="spellStart"/>
            <w:r w:rsidR="00EC0681" w:rsidRPr="00EC3D01">
              <w:rPr>
                <w:rStyle w:val="14"/>
                <w:sz w:val="24"/>
                <w:szCs w:val="24"/>
              </w:rPr>
              <w:t>mực</w:t>
            </w:r>
            <w:proofErr w:type="spellEnd"/>
            <w:r w:rsidR="00EC0681" w:rsidRPr="00EC3D01">
              <w:rPr>
                <w:rStyle w:val="14"/>
                <w:sz w:val="24"/>
                <w:szCs w:val="24"/>
              </w:rPr>
              <w:t xml:space="preserve"> </w:t>
            </w:r>
            <w:proofErr w:type="spellStart"/>
            <w:r w:rsidR="00EC0681" w:rsidRPr="00EC3D01">
              <w:rPr>
                <w:rStyle w:val="14"/>
                <w:sz w:val="24"/>
                <w:szCs w:val="24"/>
              </w:rPr>
              <w:t>nước</w:t>
            </w:r>
            <w:proofErr w:type="spellEnd"/>
            <w:r w:rsidR="00EC0681" w:rsidRPr="00EC3D01">
              <w:rPr>
                <w:rStyle w:val="14"/>
                <w:sz w:val="24"/>
                <w:szCs w:val="24"/>
              </w:rPr>
              <w:t xml:space="preserve"> </w:t>
            </w:r>
            <w:proofErr w:type="spellStart"/>
            <w:r w:rsidR="00EC0681" w:rsidRPr="00EC3D01">
              <w:rPr>
                <w:rStyle w:val="14"/>
                <w:sz w:val="24"/>
                <w:szCs w:val="24"/>
              </w:rPr>
              <w:t>biển</w:t>
            </w:r>
            <w:proofErr w:type="spellEnd"/>
            <w:r w:rsidR="00EC0681" w:rsidRPr="00EC3D01">
              <w:rPr>
                <w:rStyle w:val="14"/>
                <w:sz w:val="24"/>
                <w:szCs w:val="24"/>
              </w:rPr>
              <w:t xml:space="preserve">) </w:t>
            </w:r>
            <w:proofErr w:type="spellStart"/>
            <w:r w:rsidR="00EC0681" w:rsidRPr="00EC3D01">
              <w:rPr>
                <w:rStyle w:val="14"/>
                <w:sz w:val="24"/>
                <w:szCs w:val="24"/>
              </w:rPr>
              <w:t>bằng</w:t>
            </w:r>
            <w:proofErr w:type="spellEnd"/>
            <w:r w:rsidR="00EC0681" w:rsidRPr="00EC3D01">
              <w:rPr>
                <w:rStyle w:val="14"/>
                <w:sz w:val="24"/>
                <w:szCs w:val="24"/>
              </w:rPr>
              <w:t xml:space="preserve"> bao </w:t>
            </w:r>
            <w:proofErr w:type="spellStart"/>
            <w:r w:rsidR="00EC0681" w:rsidRPr="00EC3D01">
              <w:rPr>
                <w:rStyle w:val="14"/>
                <w:sz w:val="24"/>
                <w:szCs w:val="24"/>
              </w:rPr>
              <w:t>nhiêu</w:t>
            </w:r>
            <w:proofErr w:type="spellEnd"/>
            <w:r w:rsidR="00EC0681" w:rsidRPr="00EC3D01">
              <w:rPr>
                <w:rStyle w:val="14"/>
                <w:sz w:val="24"/>
                <w:szCs w:val="24"/>
              </w:rPr>
              <w:t xml:space="preserve">? </w:t>
            </w:r>
          </w:p>
          <w:p w14:paraId="0A0E91A3" w14:textId="37BA1380" w:rsidR="0003087C" w:rsidRPr="00EC0681" w:rsidRDefault="00EC0681" w:rsidP="00EC0681">
            <w:pPr>
              <w:tabs>
                <w:tab w:val="left" w:pos="9089"/>
              </w:tabs>
              <w:rPr>
                <w:sz w:val="24"/>
                <w:szCs w:val="24"/>
              </w:rPr>
            </w:pPr>
            <w:r w:rsidRPr="00EC0681">
              <w:rPr>
                <w:rStyle w:val="14"/>
                <w:b/>
                <w:bCs/>
                <w:i/>
                <w:iCs/>
                <w:sz w:val="24"/>
                <w:szCs w:val="24"/>
              </w:rPr>
              <w:t>(</w:t>
            </w:r>
            <w:proofErr w:type="spellStart"/>
            <w:r w:rsidRPr="00EC0681">
              <w:rPr>
                <w:rStyle w:val="14"/>
                <w:b/>
                <w:bCs/>
                <w:i/>
                <w:iCs/>
                <w:sz w:val="24"/>
                <w:szCs w:val="24"/>
              </w:rPr>
              <w:t>Kết</w:t>
            </w:r>
            <w:proofErr w:type="spellEnd"/>
            <w:r w:rsidRPr="00EC0681">
              <w:rPr>
                <w:rStyle w:val="14"/>
                <w:b/>
                <w:bCs/>
                <w:i/>
                <w:iCs/>
                <w:sz w:val="24"/>
                <w:szCs w:val="24"/>
              </w:rPr>
              <w:t xml:space="preserve"> </w:t>
            </w:r>
            <w:proofErr w:type="spellStart"/>
            <w:r w:rsidRPr="00EC0681">
              <w:rPr>
                <w:rStyle w:val="14"/>
                <w:b/>
                <w:bCs/>
                <w:i/>
                <w:iCs/>
                <w:sz w:val="24"/>
                <w:szCs w:val="24"/>
              </w:rPr>
              <w:t>quả</w:t>
            </w:r>
            <w:proofErr w:type="spellEnd"/>
            <w:r w:rsidRPr="00EC0681">
              <w:rPr>
                <w:rStyle w:val="14"/>
                <w:b/>
                <w:bCs/>
                <w:i/>
                <w:iCs/>
                <w:sz w:val="24"/>
                <w:szCs w:val="24"/>
              </w:rPr>
              <w:t xml:space="preserve"> </w:t>
            </w:r>
            <w:proofErr w:type="spellStart"/>
            <w:r w:rsidRPr="00EC0681">
              <w:rPr>
                <w:rStyle w:val="14"/>
                <w:b/>
                <w:bCs/>
                <w:i/>
                <w:iCs/>
                <w:sz w:val="24"/>
                <w:szCs w:val="24"/>
              </w:rPr>
              <w:t>làm</w:t>
            </w:r>
            <w:proofErr w:type="spellEnd"/>
            <w:r w:rsidRPr="00EC0681">
              <w:rPr>
                <w:b/>
                <w:bCs/>
                <w:i/>
                <w:iCs/>
                <w:sz w:val="24"/>
                <w:szCs w:val="24"/>
              </w:rPr>
              <w:t xml:space="preserve"> </w:t>
            </w:r>
            <w:proofErr w:type="spellStart"/>
            <w:r w:rsidRPr="00EC0681">
              <w:rPr>
                <w:rStyle w:val="14"/>
                <w:b/>
                <w:bCs/>
                <w:i/>
                <w:iCs/>
                <w:sz w:val="24"/>
                <w:szCs w:val="24"/>
              </w:rPr>
              <w:t>tròn</w:t>
            </w:r>
            <w:proofErr w:type="spellEnd"/>
            <w:r w:rsidRPr="00EC0681">
              <w:rPr>
                <w:rStyle w:val="14"/>
                <w:b/>
                <w:bCs/>
                <w:i/>
                <w:iCs/>
                <w:sz w:val="24"/>
                <w:szCs w:val="24"/>
              </w:rPr>
              <w:t xml:space="preserve"> </w:t>
            </w:r>
            <w:proofErr w:type="spellStart"/>
            <w:r w:rsidRPr="00EC0681">
              <w:rPr>
                <w:rStyle w:val="14"/>
                <w:b/>
                <w:bCs/>
                <w:i/>
                <w:iCs/>
                <w:sz w:val="24"/>
                <w:szCs w:val="24"/>
              </w:rPr>
              <w:t>đến</w:t>
            </w:r>
            <w:proofErr w:type="spellEnd"/>
            <w:r w:rsidRPr="00EC0681">
              <w:rPr>
                <w:rStyle w:val="14"/>
                <w:b/>
                <w:bCs/>
                <w:i/>
                <w:iCs/>
                <w:sz w:val="24"/>
                <w:szCs w:val="24"/>
              </w:rPr>
              <w:t xml:space="preserve"> </w:t>
            </w:r>
            <w:proofErr w:type="spellStart"/>
            <w:r w:rsidRPr="00EC0681">
              <w:rPr>
                <w:rStyle w:val="14"/>
                <w:b/>
                <w:bCs/>
                <w:i/>
                <w:iCs/>
                <w:sz w:val="24"/>
                <w:szCs w:val="24"/>
              </w:rPr>
              <w:t>hàng</w:t>
            </w:r>
            <w:proofErr w:type="spellEnd"/>
            <w:r w:rsidRPr="00EC0681">
              <w:rPr>
                <w:rStyle w:val="14"/>
                <w:b/>
                <w:bCs/>
                <w:i/>
                <w:iCs/>
                <w:sz w:val="24"/>
                <w:szCs w:val="24"/>
              </w:rPr>
              <w:t xml:space="preserve"> </w:t>
            </w:r>
            <w:proofErr w:type="spellStart"/>
            <w:r w:rsidRPr="00EC0681">
              <w:rPr>
                <w:rStyle w:val="14"/>
                <w:b/>
                <w:bCs/>
                <w:i/>
                <w:iCs/>
                <w:sz w:val="24"/>
                <w:szCs w:val="24"/>
              </w:rPr>
              <w:t>phần</w:t>
            </w:r>
            <w:proofErr w:type="spellEnd"/>
            <w:r w:rsidRPr="00EC0681">
              <w:rPr>
                <w:rStyle w:val="14"/>
                <w:b/>
                <w:bCs/>
                <w:i/>
                <w:iCs/>
                <w:sz w:val="24"/>
                <w:szCs w:val="24"/>
              </w:rPr>
              <w:t xml:space="preserve"> </w:t>
            </w:r>
            <w:proofErr w:type="spellStart"/>
            <w:r w:rsidRPr="00EC0681">
              <w:rPr>
                <w:rStyle w:val="14"/>
                <w:b/>
                <w:bCs/>
                <w:i/>
                <w:iCs/>
                <w:sz w:val="24"/>
                <w:szCs w:val="24"/>
              </w:rPr>
              <w:t>mười</w:t>
            </w:r>
            <w:proofErr w:type="spellEnd"/>
            <w:r w:rsidRPr="00EC0681">
              <w:rPr>
                <w:rStyle w:val="14"/>
                <w:b/>
                <w:bCs/>
                <w:i/>
                <w:iCs/>
                <w:sz w:val="24"/>
                <w:szCs w:val="24"/>
              </w:rPr>
              <w:t>).</w:t>
            </w:r>
            <w:r w:rsidRPr="00EC3D01">
              <w:rPr>
                <w:sz w:val="24"/>
                <w:szCs w:val="24"/>
              </w:rPr>
              <w:br/>
            </w:r>
            <w:r w:rsidR="0003087C" w:rsidRPr="00EC3D01">
              <w:rPr>
                <w:sz w:val="24"/>
                <w:szCs w:val="24"/>
              </w:rPr>
              <w:tab/>
            </w:r>
          </w:p>
        </w:tc>
        <w:tc>
          <w:tcPr>
            <w:tcW w:w="4257" w:type="dxa"/>
          </w:tcPr>
          <w:p w14:paraId="6BF5C658" w14:textId="7D19EB6A" w:rsidR="0003087C" w:rsidRPr="00EC3D01" w:rsidRDefault="00EC3D01" w:rsidP="00D920FD">
            <w:pPr>
              <w:tabs>
                <w:tab w:val="left" w:pos="9436"/>
              </w:tabs>
              <w:spacing w:after="20"/>
              <w:rPr>
                <w:sz w:val="24"/>
                <w:szCs w:val="24"/>
              </w:rPr>
            </w:pPr>
            <w:r w:rsidRPr="00EC3D01">
              <w:rPr>
                <w:noProof/>
                <w:sz w:val="24"/>
                <w:szCs w:val="24"/>
              </w:rPr>
              <w:drawing>
                <wp:inline distT="0" distB="0" distL="0" distR="0" wp14:anchorId="66694647" wp14:editId="6F615CE9">
                  <wp:extent cx="1747838" cy="998153"/>
                  <wp:effectExtent l="0" t="0" r="5080" b="0"/>
                  <wp:docPr id="8966207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620716" name=""/>
                          <pic:cNvPicPr/>
                        </pic:nvPicPr>
                        <pic:blipFill>
                          <a:blip r:embed="rId89"/>
                          <a:stretch>
                            <a:fillRect/>
                          </a:stretch>
                        </pic:blipFill>
                        <pic:spPr>
                          <a:xfrm>
                            <a:off x="0" y="0"/>
                            <a:ext cx="1769681" cy="1010627"/>
                          </a:xfrm>
                          <a:prstGeom prst="rect">
                            <a:avLst/>
                          </a:prstGeom>
                        </pic:spPr>
                      </pic:pic>
                    </a:graphicData>
                  </a:graphic>
                </wp:inline>
              </w:drawing>
            </w:r>
          </w:p>
        </w:tc>
      </w:tr>
    </w:tbl>
    <w:p w14:paraId="2AE0EA8F" w14:textId="77777777" w:rsidR="005963F9" w:rsidRDefault="00EC0681" w:rsidP="005963F9">
      <w:pPr>
        <w:tabs>
          <w:tab w:val="left" w:pos="6"/>
        </w:tabs>
        <w:spacing w:after="0"/>
        <w:rPr>
          <w:rFonts w:ascii="Times New Roman" w:hAnsi="Times New Roman" w:cs="Times New Roman"/>
          <w:b/>
          <w:bCs/>
          <w:i/>
          <w:iCs/>
          <w:sz w:val="24"/>
          <w:szCs w:val="24"/>
          <w:lang w:val="vi-VN"/>
        </w:rPr>
      </w:pPr>
      <w:r>
        <w:rPr>
          <w:rFonts w:ascii="Times New Roman" w:hAnsi="Times New Roman" w:cs="Times New Roman"/>
          <w:b/>
          <w:bCs/>
          <w:i/>
          <w:iCs/>
          <w:sz w:val="24"/>
          <w:szCs w:val="24"/>
          <w:lang w:val="vi-VN"/>
        </w:rPr>
        <w:t xml:space="preserve">  </w:t>
      </w:r>
      <w:r w:rsidR="005963F9" w:rsidRPr="004310B5">
        <w:rPr>
          <w:rFonts w:ascii="Times New Roman" w:hAnsi="Times New Roman" w:cs="Times New Roman"/>
          <w:b/>
          <w:bCs/>
          <w:i/>
          <w:iCs/>
          <w:sz w:val="24"/>
          <w:szCs w:val="24"/>
        </w:rPr>
        <w:t>BGH</w:t>
      </w:r>
      <w:r w:rsidR="005963F9" w:rsidRPr="004310B5">
        <w:rPr>
          <w:rFonts w:ascii="Times New Roman" w:hAnsi="Times New Roman" w:cs="Times New Roman"/>
          <w:b/>
          <w:bCs/>
          <w:i/>
          <w:iCs/>
          <w:sz w:val="24"/>
          <w:szCs w:val="24"/>
          <w:lang w:val="vi-VN"/>
        </w:rPr>
        <w:t xml:space="preserve"> </w:t>
      </w:r>
      <w:r w:rsidR="005963F9">
        <w:rPr>
          <w:rFonts w:ascii="Times New Roman" w:hAnsi="Times New Roman" w:cs="Times New Roman"/>
          <w:b/>
          <w:bCs/>
          <w:i/>
          <w:iCs/>
          <w:sz w:val="24"/>
          <w:szCs w:val="24"/>
          <w:lang w:val="vi-VN"/>
        </w:rPr>
        <w:t xml:space="preserve">   </w:t>
      </w:r>
      <w:r w:rsidR="005963F9" w:rsidRPr="004310B5">
        <w:rPr>
          <w:rFonts w:ascii="Times New Roman" w:hAnsi="Times New Roman" w:cs="Times New Roman"/>
          <w:b/>
          <w:bCs/>
          <w:i/>
          <w:iCs/>
          <w:sz w:val="24"/>
          <w:szCs w:val="24"/>
          <w:lang w:val="vi-VN"/>
        </w:rPr>
        <w:t xml:space="preserve">                                                        </w:t>
      </w:r>
      <w:r w:rsidR="005963F9">
        <w:rPr>
          <w:rFonts w:ascii="Times New Roman" w:hAnsi="Times New Roman" w:cs="Times New Roman"/>
          <w:b/>
          <w:bCs/>
          <w:i/>
          <w:iCs/>
          <w:sz w:val="24"/>
          <w:szCs w:val="24"/>
          <w:lang w:val="vi-VN"/>
        </w:rPr>
        <w:t xml:space="preserve">      </w:t>
      </w:r>
      <w:r w:rsidR="005963F9" w:rsidRPr="004310B5">
        <w:rPr>
          <w:rFonts w:ascii="Times New Roman" w:hAnsi="Times New Roman" w:cs="Times New Roman"/>
          <w:b/>
          <w:bCs/>
          <w:i/>
          <w:iCs/>
          <w:sz w:val="24"/>
          <w:szCs w:val="24"/>
          <w:lang w:val="vi-VN"/>
        </w:rPr>
        <w:t xml:space="preserve">Tổ trưởng CM                                      Nhóm </w:t>
      </w:r>
      <w:r w:rsidR="005963F9">
        <w:rPr>
          <w:rFonts w:ascii="Times New Roman" w:hAnsi="Times New Roman" w:cs="Times New Roman"/>
          <w:b/>
          <w:bCs/>
          <w:i/>
          <w:iCs/>
          <w:sz w:val="24"/>
          <w:szCs w:val="24"/>
          <w:lang w:val="vi-VN"/>
        </w:rPr>
        <w:t>toán 9</w:t>
      </w:r>
    </w:p>
    <w:p w14:paraId="48B4544E" w14:textId="77777777" w:rsidR="005963F9" w:rsidRDefault="00EC0681" w:rsidP="005963F9">
      <w:pPr>
        <w:tabs>
          <w:tab w:val="left" w:pos="6"/>
        </w:tabs>
        <w:spacing w:after="0"/>
        <w:rPr>
          <w:rFonts w:ascii="Times New Roman" w:hAnsi="Times New Roman" w:cs="Times New Roman"/>
          <w:b/>
          <w:bCs/>
          <w:sz w:val="24"/>
          <w:szCs w:val="24"/>
          <w:lang w:val="vi-VN"/>
        </w:rPr>
      </w:pPr>
      <w:r>
        <w:rPr>
          <w:rFonts w:ascii="Times New Roman" w:hAnsi="Times New Roman" w:cs="Times New Roman"/>
          <w:b/>
          <w:bCs/>
          <w:i/>
          <w:iCs/>
          <w:sz w:val="24"/>
          <w:szCs w:val="24"/>
          <w:lang w:val="vi-VN"/>
        </w:rPr>
        <w:t xml:space="preserve">                                                                                                                                                                   </w:t>
      </w:r>
      <w:r w:rsidR="004310B5" w:rsidRPr="004310B5">
        <w:rPr>
          <w:rFonts w:ascii="Times New Roman" w:hAnsi="Times New Roman" w:cs="Times New Roman"/>
          <w:b/>
          <w:bCs/>
          <w:sz w:val="24"/>
          <w:szCs w:val="24"/>
          <w:lang w:val="vi-VN"/>
        </w:rPr>
        <w:t xml:space="preserve">     </w:t>
      </w:r>
    </w:p>
    <w:p w14:paraId="7D4FAC48" w14:textId="77777777" w:rsidR="005963F9" w:rsidRDefault="005963F9" w:rsidP="005963F9">
      <w:pPr>
        <w:tabs>
          <w:tab w:val="left" w:pos="6"/>
        </w:tabs>
        <w:spacing w:after="0"/>
        <w:rPr>
          <w:rFonts w:ascii="Times New Roman" w:hAnsi="Times New Roman" w:cs="Times New Roman"/>
          <w:b/>
          <w:bCs/>
          <w:sz w:val="24"/>
          <w:szCs w:val="24"/>
          <w:lang w:val="vi-VN"/>
        </w:rPr>
      </w:pPr>
    </w:p>
    <w:p w14:paraId="4373C186" w14:textId="09A91F08" w:rsidR="00416475" w:rsidRPr="005963F9" w:rsidRDefault="005963F9" w:rsidP="005963F9">
      <w:pPr>
        <w:tabs>
          <w:tab w:val="left" w:pos="6"/>
        </w:tabs>
        <w:spacing w:after="0"/>
        <w:rPr>
          <w:rFonts w:ascii="Times New Roman" w:hAnsi="Times New Roman" w:cs="Times New Roman"/>
          <w:b/>
          <w:bCs/>
          <w:i/>
          <w:iCs/>
          <w:sz w:val="24"/>
          <w:szCs w:val="24"/>
          <w:lang w:val="vi-VN"/>
        </w:rPr>
      </w:pPr>
      <w:r>
        <w:rPr>
          <w:rFonts w:ascii="Times New Roman" w:hAnsi="Times New Roman" w:cs="Times New Roman"/>
          <w:b/>
          <w:bCs/>
          <w:sz w:val="24"/>
          <w:szCs w:val="24"/>
          <w:lang w:val="vi-VN"/>
        </w:rPr>
        <w:t xml:space="preserve">                                                                  </w:t>
      </w:r>
      <w:r w:rsidR="004310B5" w:rsidRPr="004310B5">
        <w:rPr>
          <w:rFonts w:ascii="Times New Roman" w:hAnsi="Times New Roman" w:cs="Times New Roman"/>
          <w:b/>
          <w:bCs/>
          <w:sz w:val="24"/>
          <w:szCs w:val="24"/>
          <w:lang w:val="vi-VN"/>
        </w:rPr>
        <w:t>Trần Thị Hương Giang                      Nguyễn Thi Thu Trang</w:t>
      </w:r>
      <w:r w:rsidR="00416475" w:rsidRPr="004310B5">
        <w:rPr>
          <w:rFonts w:ascii="Times New Roman" w:hAnsi="Times New Roman" w:cs="Times New Roman"/>
          <w:b/>
          <w:bCs/>
          <w:sz w:val="24"/>
          <w:szCs w:val="24"/>
        </w:rPr>
        <w:tab/>
      </w:r>
    </w:p>
    <w:p w14:paraId="4AD41050" w14:textId="77777777" w:rsidR="00416475" w:rsidRPr="00EC3D01" w:rsidRDefault="00416475" w:rsidP="00416475">
      <w:pPr>
        <w:rPr>
          <w:sz w:val="24"/>
          <w:szCs w:val="24"/>
        </w:rPr>
      </w:pPr>
      <w:r w:rsidRPr="00EC3D01">
        <w:rPr>
          <w:sz w:val="24"/>
          <w:szCs w:val="24"/>
        </w:rPr>
        <w:br w:type="page"/>
      </w:r>
    </w:p>
    <w:p w14:paraId="63333C4C" w14:textId="77777777" w:rsidR="00416475" w:rsidRPr="00EC3D01" w:rsidRDefault="00416475" w:rsidP="00416475">
      <w:pPr>
        <w:rPr>
          <w:sz w:val="24"/>
          <w:szCs w:val="24"/>
        </w:rPr>
      </w:pPr>
      <w:r w:rsidRPr="00EC3D01">
        <w:rPr>
          <w:sz w:val="24"/>
          <w:szCs w:val="24"/>
        </w:rPr>
        <w:br w:type="page"/>
      </w:r>
    </w:p>
    <w:p w14:paraId="42492581" w14:textId="58F873F9" w:rsidR="00DB4A02" w:rsidRPr="00EC3D01" w:rsidRDefault="00DB4A02">
      <w:pPr>
        <w:rPr>
          <w:sz w:val="24"/>
          <w:szCs w:val="24"/>
        </w:rPr>
      </w:pPr>
    </w:p>
    <w:sectPr w:rsidR="00DB4A02" w:rsidRPr="00EC3D01" w:rsidSect="00EC3D01">
      <w:pgSz w:w="11906" w:h="16838"/>
      <w:pgMar w:top="426" w:right="720" w:bottom="426" w:left="720" w:header="720" w:footer="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A8CB" w14:textId="77777777" w:rsidR="00F06DB7" w:rsidRDefault="00F06DB7" w:rsidP="001D4436">
      <w:pPr>
        <w:spacing w:after="0" w:line="240" w:lineRule="auto"/>
      </w:pPr>
      <w:r>
        <w:separator/>
      </w:r>
    </w:p>
  </w:endnote>
  <w:endnote w:type="continuationSeparator" w:id="0">
    <w:p w14:paraId="3585F861" w14:textId="77777777" w:rsidR="00F06DB7" w:rsidRDefault="00F06DB7" w:rsidP="001D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6F8A2" w14:textId="77777777" w:rsidR="00F06DB7" w:rsidRDefault="00F06DB7" w:rsidP="001D4436">
      <w:pPr>
        <w:spacing w:after="0" w:line="240" w:lineRule="auto"/>
      </w:pPr>
      <w:r>
        <w:separator/>
      </w:r>
    </w:p>
  </w:footnote>
  <w:footnote w:type="continuationSeparator" w:id="0">
    <w:p w14:paraId="479EA9C4" w14:textId="77777777" w:rsidR="00F06DB7" w:rsidRDefault="00F06DB7" w:rsidP="001D4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B8809D2"/>
    <w:multiLevelType w:val="hybridMultilevel"/>
    <w:tmpl w:val="DDB60A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7B55D9"/>
    <w:multiLevelType w:val="hybridMultilevel"/>
    <w:tmpl w:val="7E76E05C"/>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31385"/>
    <w:multiLevelType w:val="hybridMultilevel"/>
    <w:tmpl w:val="1FBE2E3E"/>
    <w:lvl w:ilvl="0" w:tplc="9E605F30">
      <w:start w:val="1"/>
      <w:numFmt w:val="lowerLetter"/>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2" w15:restartNumberingAfterBreak="0">
    <w:nsid w:val="42805D28"/>
    <w:multiLevelType w:val="hybridMultilevel"/>
    <w:tmpl w:val="B386C2A2"/>
    <w:lvl w:ilvl="0" w:tplc="63CAB588">
      <w:start w:val="1"/>
      <w:numFmt w:val="decimal"/>
      <w:lvlText w:val="Bài %1."/>
      <w:lvlJc w:val="left"/>
      <w:pPr>
        <w:tabs>
          <w:tab w:val="num" w:pos="792"/>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7C03"/>
    <w:multiLevelType w:val="hybridMultilevel"/>
    <w:tmpl w:val="5E264418"/>
    <w:lvl w:ilvl="0" w:tplc="DDEA1B7A">
      <w:start w:val="1"/>
      <w:numFmt w:val="lowerLetter"/>
      <w:lvlText w:val="%1)"/>
      <w:lvlJc w:val="left"/>
      <w:pPr>
        <w:ind w:left="390" w:hanging="360"/>
      </w:pPr>
      <w:rPr>
        <w:rFonts w:ascii="Times New Roman" w:hAnsi="Times New Roman"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4" w15:restartNumberingAfterBreak="0">
    <w:nsid w:val="54C8470C"/>
    <w:multiLevelType w:val="hybridMultilevel"/>
    <w:tmpl w:val="5A7804C2"/>
    <w:lvl w:ilvl="0" w:tplc="8FB819C0">
      <w:start w:val="1"/>
      <w:numFmt w:val="lowerLetter"/>
      <w:lvlText w:val="%1)"/>
      <w:lvlJc w:val="left"/>
      <w:pPr>
        <w:ind w:left="420" w:hanging="360"/>
      </w:pPr>
      <w:rPr>
        <w:rFonts w:ascii="Times New Roman" w:hAnsi="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6BA97022"/>
    <w:multiLevelType w:val="hybridMultilevel"/>
    <w:tmpl w:val="3B58F3FE"/>
    <w:lvl w:ilvl="0" w:tplc="63CAB588">
      <w:start w:val="1"/>
      <w:numFmt w:val="decimal"/>
      <w:lvlText w:val="Bài %1."/>
      <w:lvlJc w:val="left"/>
      <w:pPr>
        <w:tabs>
          <w:tab w:val="num" w:pos="792"/>
        </w:tabs>
        <w:ind w:left="0" w:firstLine="0"/>
      </w:pPr>
      <w:rPr>
        <w:rFonts w:ascii="Times New Roman" w:hAnsi="Times New Roman" w:cs="Arial" w:hint="default"/>
        <w:b/>
        <w:i w:val="0"/>
        <w:caps w:val="0"/>
        <w:strike w:val="0"/>
        <w:dstrike w:val="0"/>
        <w:outline w:val="0"/>
        <w:shadow w:val="0"/>
        <w:emboss w:val="0"/>
        <w:imprint w:val="0"/>
        <w:vanish w:val="0"/>
        <w:color w:val="0000FF"/>
        <w:sz w:val="24"/>
        <w:szCs w:val="24"/>
        <w:u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52558310">
    <w:abstractNumId w:val="8"/>
  </w:num>
  <w:num w:numId="2" w16cid:durableId="609892626">
    <w:abstractNumId w:val="6"/>
  </w:num>
  <w:num w:numId="3" w16cid:durableId="1294484356">
    <w:abstractNumId w:val="5"/>
  </w:num>
  <w:num w:numId="4" w16cid:durableId="586614557">
    <w:abstractNumId w:val="4"/>
  </w:num>
  <w:num w:numId="5" w16cid:durableId="1568877762">
    <w:abstractNumId w:val="7"/>
  </w:num>
  <w:num w:numId="6" w16cid:durableId="38479065">
    <w:abstractNumId w:val="3"/>
  </w:num>
  <w:num w:numId="7" w16cid:durableId="679936512">
    <w:abstractNumId w:val="2"/>
  </w:num>
  <w:num w:numId="8" w16cid:durableId="1569725007">
    <w:abstractNumId w:val="1"/>
  </w:num>
  <w:num w:numId="9" w16cid:durableId="1068379035">
    <w:abstractNumId w:val="0"/>
  </w:num>
  <w:num w:numId="10" w16cid:durableId="119109852">
    <w:abstractNumId w:val="9"/>
  </w:num>
  <w:num w:numId="11" w16cid:durableId="2133403224">
    <w:abstractNumId w:val="10"/>
  </w:num>
  <w:num w:numId="12" w16cid:durableId="1672293090">
    <w:abstractNumId w:val="11"/>
  </w:num>
  <w:num w:numId="13" w16cid:durableId="970400061">
    <w:abstractNumId w:val="14"/>
  </w:num>
  <w:num w:numId="14" w16cid:durableId="838036282">
    <w:abstractNumId w:val="13"/>
  </w:num>
  <w:num w:numId="15" w16cid:durableId="79835161">
    <w:abstractNumId w:val="12"/>
  </w:num>
  <w:num w:numId="16" w16cid:durableId="5350008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389"/>
    <w:rsid w:val="00014D33"/>
    <w:rsid w:val="00016F49"/>
    <w:rsid w:val="0003087C"/>
    <w:rsid w:val="00034616"/>
    <w:rsid w:val="0006063C"/>
    <w:rsid w:val="000C1454"/>
    <w:rsid w:val="00142AC3"/>
    <w:rsid w:val="0015074B"/>
    <w:rsid w:val="001D4436"/>
    <w:rsid w:val="00247736"/>
    <w:rsid w:val="002772D0"/>
    <w:rsid w:val="0029639D"/>
    <w:rsid w:val="00315AE3"/>
    <w:rsid w:val="00326F90"/>
    <w:rsid w:val="0039099C"/>
    <w:rsid w:val="00416475"/>
    <w:rsid w:val="00416536"/>
    <w:rsid w:val="004310B5"/>
    <w:rsid w:val="004951B6"/>
    <w:rsid w:val="004E1629"/>
    <w:rsid w:val="00505EFB"/>
    <w:rsid w:val="00514570"/>
    <w:rsid w:val="00526AED"/>
    <w:rsid w:val="00543454"/>
    <w:rsid w:val="005963F9"/>
    <w:rsid w:val="005C214C"/>
    <w:rsid w:val="006279C8"/>
    <w:rsid w:val="006553E3"/>
    <w:rsid w:val="00677F5B"/>
    <w:rsid w:val="00692845"/>
    <w:rsid w:val="007823E2"/>
    <w:rsid w:val="007A5DDD"/>
    <w:rsid w:val="007D2400"/>
    <w:rsid w:val="00807783"/>
    <w:rsid w:val="00820679"/>
    <w:rsid w:val="008523F1"/>
    <w:rsid w:val="00852FA1"/>
    <w:rsid w:val="008B721E"/>
    <w:rsid w:val="008D3E24"/>
    <w:rsid w:val="00921FD6"/>
    <w:rsid w:val="00935FBB"/>
    <w:rsid w:val="00942EEA"/>
    <w:rsid w:val="0096748C"/>
    <w:rsid w:val="00991953"/>
    <w:rsid w:val="009F1B50"/>
    <w:rsid w:val="00A8613F"/>
    <w:rsid w:val="00A86B58"/>
    <w:rsid w:val="00A9343F"/>
    <w:rsid w:val="00AA17D9"/>
    <w:rsid w:val="00AA1D8D"/>
    <w:rsid w:val="00AB5411"/>
    <w:rsid w:val="00AC7591"/>
    <w:rsid w:val="00AE0CC4"/>
    <w:rsid w:val="00AE1747"/>
    <w:rsid w:val="00B436BE"/>
    <w:rsid w:val="00B47730"/>
    <w:rsid w:val="00B7470D"/>
    <w:rsid w:val="00C97FEA"/>
    <w:rsid w:val="00CA6A62"/>
    <w:rsid w:val="00CB0664"/>
    <w:rsid w:val="00CD3D11"/>
    <w:rsid w:val="00CE03D7"/>
    <w:rsid w:val="00CE0444"/>
    <w:rsid w:val="00CF41D6"/>
    <w:rsid w:val="00D179A8"/>
    <w:rsid w:val="00D21BF4"/>
    <w:rsid w:val="00D920FD"/>
    <w:rsid w:val="00D94131"/>
    <w:rsid w:val="00DB4A02"/>
    <w:rsid w:val="00DC4F8A"/>
    <w:rsid w:val="00DF2D0C"/>
    <w:rsid w:val="00E20E32"/>
    <w:rsid w:val="00E4346C"/>
    <w:rsid w:val="00E53A4A"/>
    <w:rsid w:val="00EB03EB"/>
    <w:rsid w:val="00EC0681"/>
    <w:rsid w:val="00EC3D01"/>
    <w:rsid w:val="00EE20C7"/>
    <w:rsid w:val="00F06DB7"/>
    <w:rsid w:val="00F56639"/>
    <w:rsid w:val="00F827F1"/>
    <w:rsid w:val="00F94A6B"/>
    <w:rsid w:val="00FC693F"/>
    <w:rsid w:val="00FE7B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E73BA2"/>
  <w14:defaultImageDpi w14:val="300"/>
  <w15:docId w15:val="{26035D82-443B-4154-BC90-F8577B06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14">
    <w:name w:val="14"/>
    <w:rPr>
      <w:rFonts w:ascii="Times New Roman" w:hAnsi="Times New Roman"/>
      <w:sz w:val="28"/>
    </w:rPr>
  </w:style>
  <w:style w:type="character" w:styleId="CommentReference">
    <w:name w:val="annotation reference"/>
    <w:basedOn w:val="DefaultParagraphFont"/>
    <w:uiPriority w:val="99"/>
    <w:semiHidden/>
    <w:unhideWhenUsed/>
    <w:rsid w:val="00EC0681"/>
    <w:rPr>
      <w:sz w:val="16"/>
      <w:szCs w:val="16"/>
    </w:rPr>
  </w:style>
  <w:style w:type="paragraph" w:styleId="CommentText">
    <w:name w:val="annotation text"/>
    <w:basedOn w:val="Normal"/>
    <w:link w:val="CommentTextChar"/>
    <w:uiPriority w:val="99"/>
    <w:semiHidden/>
    <w:unhideWhenUsed/>
    <w:rsid w:val="00EC0681"/>
    <w:pPr>
      <w:spacing w:line="240" w:lineRule="auto"/>
    </w:pPr>
    <w:rPr>
      <w:sz w:val="20"/>
      <w:szCs w:val="20"/>
    </w:rPr>
  </w:style>
  <w:style w:type="character" w:customStyle="1" w:styleId="CommentTextChar">
    <w:name w:val="Comment Text Char"/>
    <w:basedOn w:val="DefaultParagraphFont"/>
    <w:link w:val="CommentText"/>
    <w:uiPriority w:val="99"/>
    <w:semiHidden/>
    <w:rsid w:val="00EC0681"/>
    <w:rPr>
      <w:sz w:val="20"/>
      <w:szCs w:val="20"/>
    </w:rPr>
  </w:style>
  <w:style w:type="paragraph" w:styleId="CommentSubject">
    <w:name w:val="annotation subject"/>
    <w:basedOn w:val="CommentText"/>
    <w:next w:val="CommentText"/>
    <w:link w:val="CommentSubjectChar"/>
    <w:uiPriority w:val="99"/>
    <w:semiHidden/>
    <w:unhideWhenUsed/>
    <w:rsid w:val="00EC0681"/>
    <w:rPr>
      <w:b/>
      <w:bCs/>
    </w:rPr>
  </w:style>
  <w:style w:type="character" w:customStyle="1" w:styleId="CommentSubjectChar">
    <w:name w:val="Comment Subject Char"/>
    <w:basedOn w:val="CommentTextChar"/>
    <w:link w:val="CommentSubject"/>
    <w:uiPriority w:val="99"/>
    <w:semiHidden/>
    <w:rsid w:val="00EC0681"/>
    <w:rPr>
      <w:b/>
      <w:bCs/>
      <w:sz w:val="20"/>
      <w:szCs w:val="20"/>
    </w:rPr>
  </w:style>
  <w:style w:type="paragraph" w:styleId="NormalWeb">
    <w:name w:val="Normal (Web)"/>
    <w:basedOn w:val="Normal"/>
    <w:uiPriority w:val="99"/>
    <w:unhideWhenUsed/>
    <w:rsid w:val="00DF2D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jx-char">
    <w:name w:val="mjx-char"/>
    <w:basedOn w:val="DefaultParagraphFont"/>
    <w:rsid w:val="00DF2D0C"/>
  </w:style>
  <w:style w:type="character" w:customStyle="1" w:styleId="mjxassistivemathml">
    <w:name w:val="mjx_assistive_mathml"/>
    <w:basedOn w:val="DefaultParagraphFont"/>
    <w:rsid w:val="00DF2D0C"/>
  </w:style>
  <w:style w:type="character" w:customStyle="1" w:styleId="ListParagraphChar">
    <w:name w:val="List Paragraph Char"/>
    <w:link w:val="ListParagraph"/>
    <w:uiPriority w:val="34"/>
    <w:rsid w:val="00942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84002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image" Target="media/image42.png"/><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oleObject" Target="embeddings/oleObject40.bin"/><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image" Target="media/image40.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nguyenthithutrang0786@gmail.com</cp:lastModifiedBy>
  <cp:revision>4</cp:revision>
  <dcterms:created xsi:type="dcterms:W3CDTF">2025-10-13T13:55:00Z</dcterms:created>
  <dcterms:modified xsi:type="dcterms:W3CDTF">2025-10-13T14:07:00Z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